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54" w:rsidRDefault="004E4354" w:rsidP="00353DF6">
      <w:pPr>
        <w:pStyle w:val="21"/>
      </w:pPr>
    </w:p>
    <w:p w:rsidR="004E4354" w:rsidRPr="0023209D" w:rsidRDefault="00353DF6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23209D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4E4354" w:rsidRPr="00353DF6" w:rsidRDefault="00353DF6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4E4354" w:rsidRPr="00353DF6" w:rsidRDefault="00353DF6">
      <w:pPr>
        <w:autoSpaceDE w:val="0"/>
        <w:autoSpaceDN w:val="0"/>
        <w:spacing w:before="670" w:after="0" w:line="230" w:lineRule="auto"/>
        <w:ind w:left="756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Республики Татарстан</w:t>
      </w:r>
    </w:p>
    <w:p w:rsidR="00D63685" w:rsidRPr="00D63685" w:rsidRDefault="00353DF6">
      <w:pPr>
        <w:autoSpaceDE w:val="0"/>
        <w:autoSpaceDN w:val="0"/>
        <w:spacing w:before="670" w:after="1376" w:line="230" w:lineRule="auto"/>
        <w:ind w:right="3524"/>
        <w:jc w:val="right"/>
        <w:rPr>
          <w:lang w:val="ru-RU"/>
        </w:rPr>
      </w:pPr>
      <w:r w:rsidRPr="00D63685">
        <w:rPr>
          <w:rFonts w:ascii="Times New Roman" w:eastAsia="Times New Roman" w:hAnsi="Times New Roman"/>
          <w:color w:val="000000"/>
          <w:sz w:val="24"/>
          <w:lang w:val="ru-RU"/>
        </w:rPr>
        <w:t>МБОУ «Апастовская С</w:t>
      </w:r>
      <w:r w:rsidR="00D63685">
        <w:rPr>
          <w:rFonts w:ascii="Times New Roman" w:eastAsia="Times New Roman" w:hAnsi="Times New Roman"/>
          <w:color w:val="000000"/>
          <w:sz w:val="24"/>
          <w:lang w:val="ru-RU"/>
        </w:rPr>
        <w:t>ОШ»</w:t>
      </w:r>
      <w:r w:rsidR="00D63685">
        <w:rPr>
          <w:rFonts w:ascii="Times New Roman" w:eastAsia="Times New Roman" w:hAnsi="Times New Roman" w:cs="Times New Roman"/>
          <w:b/>
          <w:noProof/>
          <w:color w:val="000000"/>
          <w:sz w:val="24"/>
          <w:lang w:val="ru-RU" w:eastAsia="ru-RU"/>
        </w:rPr>
        <w:drawing>
          <wp:inline distT="0" distB="0" distL="0" distR="0">
            <wp:extent cx="6831106" cy="1928692"/>
            <wp:effectExtent l="0" t="0" r="8255" b="0"/>
            <wp:docPr id="1" name="Рисунок 1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106" cy="1928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354" w:rsidRPr="00D63685" w:rsidRDefault="00353DF6">
      <w:pPr>
        <w:autoSpaceDE w:val="0"/>
        <w:autoSpaceDN w:val="0"/>
        <w:spacing w:before="978" w:after="0" w:line="230" w:lineRule="auto"/>
        <w:ind w:right="3640"/>
        <w:jc w:val="right"/>
        <w:rPr>
          <w:lang w:val="ru-RU"/>
        </w:rPr>
      </w:pPr>
      <w:r w:rsidRPr="00D63685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4E4354" w:rsidRPr="00D63685" w:rsidRDefault="00353DF6">
      <w:pPr>
        <w:autoSpaceDE w:val="0"/>
        <w:autoSpaceDN w:val="0"/>
        <w:spacing w:before="70" w:after="0" w:line="230" w:lineRule="auto"/>
        <w:ind w:right="4412"/>
        <w:jc w:val="right"/>
        <w:rPr>
          <w:lang w:val="ru-RU"/>
        </w:rPr>
      </w:pPr>
      <w:r w:rsidRPr="00D63685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D6368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5527826)</w:t>
      </w:r>
    </w:p>
    <w:p w:rsidR="004E4354" w:rsidRPr="00FF1442" w:rsidRDefault="00353DF6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 w:rsidRPr="00FF1442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4E4354" w:rsidRPr="00FF1442" w:rsidRDefault="00353DF6">
      <w:pPr>
        <w:autoSpaceDE w:val="0"/>
        <w:autoSpaceDN w:val="0"/>
        <w:spacing w:before="70" w:after="0" w:line="230" w:lineRule="auto"/>
        <w:ind w:right="4264"/>
        <w:jc w:val="right"/>
        <w:rPr>
          <w:lang w:val="ru-RU"/>
        </w:rPr>
      </w:pPr>
      <w:r w:rsidRPr="00FF1442">
        <w:rPr>
          <w:rFonts w:ascii="Times New Roman" w:eastAsia="Times New Roman" w:hAnsi="Times New Roman"/>
          <w:color w:val="000000"/>
          <w:sz w:val="24"/>
          <w:lang w:val="ru-RU"/>
        </w:rPr>
        <w:t>«Технология»</w:t>
      </w:r>
    </w:p>
    <w:p w:rsidR="004E4354" w:rsidRPr="00FF1442" w:rsidRDefault="00353DF6">
      <w:pPr>
        <w:autoSpaceDE w:val="0"/>
        <w:autoSpaceDN w:val="0"/>
        <w:spacing w:before="670" w:after="0" w:line="230" w:lineRule="auto"/>
        <w:ind w:right="2672"/>
        <w:jc w:val="right"/>
        <w:rPr>
          <w:lang w:val="ru-RU"/>
        </w:rPr>
      </w:pPr>
      <w:r w:rsidRPr="00FF1442">
        <w:rPr>
          <w:rFonts w:ascii="Times New Roman" w:eastAsia="Times New Roman" w:hAnsi="Times New Roman"/>
          <w:color w:val="000000"/>
          <w:sz w:val="24"/>
          <w:lang w:val="ru-RU"/>
        </w:rPr>
        <w:t>для 2 класса начального общего образования</w:t>
      </w:r>
    </w:p>
    <w:p w:rsidR="004E4354" w:rsidRPr="00FF1442" w:rsidRDefault="00353DF6">
      <w:pPr>
        <w:autoSpaceDE w:val="0"/>
        <w:autoSpaceDN w:val="0"/>
        <w:spacing w:before="70" w:after="0" w:line="230" w:lineRule="auto"/>
        <w:ind w:right="3610"/>
        <w:jc w:val="right"/>
        <w:rPr>
          <w:lang w:val="ru-RU"/>
        </w:rPr>
      </w:pPr>
      <w:r w:rsidRPr="00FF1442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4E4354" w:rsidRPr="00FF1442" w:rsidRDefault="00353DF6">
      <w:pPr>
        <w:autoSpaceDE w:val="0"/>
        <w:autoSpaceDN w:val="0"/>
        <w:spacing w:before="2112" w:after="0" w:line="230" w:lineRule="auto"/>
        <w:ind w:right="24"/>
        <w:jc w:val="right"/>
        <w:rPr>
          <w:lang w:val="ru-RU"/>
        </w:rPr>
      </w:pPr>
      <w:r w:rsidRPr="00FF1442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FF1442">
        <w:rPr>
          <w:rFonts w:ascii="Times New Roman" w:eastAsia="Times New Roman" w:hAnsi="Times New Roman"/>
          <w:color w:val="000000"/>
          <w:sz w:val="24"/>
          <w:lang w:val="ru-RU"/>
        </w:rPr>
        <w:t>КалимуллинаЗульфияМинвакиловна</w:t>
      </w:r>
      <w:proofErr w:type="spellEnd"/>
    </w:p>
    <w:p w:rsidR="00353DF6" w:rsidRDefault="00353DF6" w:rsidP="00353DF6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 w:rsidRPr="00FF1442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353DF6" w:rsidRDefault="00353DF6" w:rsidP="00353DF6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353DF6" w:rsidRDefault="00353DF6" w:rsidP="00353DF6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353DF6" w:rsidRDefault="00353DF6" w:rsidP="00353DF6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4E4354" w:rsidRPr="00FF1442" w:rsidRDefault="00FF1442" w:rsidP="00D63685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bookmarkStart w:id="0" w:name="_GoBack"/>
      <w:bookmarkEnd w:id="0"/>
      <w:r w:rsidRPr="00FF1442">
        <w:rPr>
          <w:rFonts w:ascii="Times New Roman" w:eastAsia="Times New Roman" w:hAnsi="Times New Roman"/>
          <w:color w:val="000000"/>
          <w:sz w:val="24"/>
          <w:lang w:val="ru-RU"/>
        </w:rPr>
        <w:t>Апастово 202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</w:t>
      </w:r>
    </w:p>
    <w:p w:rsidR="004E4354" w:rsidRDefault="004E4354">
      <w:pPr>
        <w:autoSpaceDE w:val="0"/>
        <w:autoSpaceDN w:val="0"/>
        <w:spacing w:after="78" w:line="220" w:lineRule="exact"/>
        <w:rPr>
          <w:lang w:val="ru-RU"/>
        </w:rPr>
      </w:pPr>
    </w:p>
    <w:p w:rsidR="00353DF6" w:rsidRPr="00FF1442" w:rsidRDefault="00353DF6">
      <w:pPr>
        <w:autoSpaceDE w:val="0"/>
        <w:autoSpaceDN w:val="0"/>
        <w:spacing w:after="78" w:line="220" w:lineRule="exact"/>
        <w:rPr>
          <w:lang w:val="ru-RU"/>
        </w:rPr>
      </w:pPr>
    </w:p>
    <w:p w:rsidR="004E4354" w:rsidRDefault="00353DF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FF1442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353DF6" w:rsidRPr="00353DF6" w:rsidRDefault="00353DF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53DF6" w:rsidRPr="00353DF6" w:rsidRDefault="00353DF6" w:rsidP="00353DF6">
      <w:pPr>
        <w:tabs>
          <w:tab w:val="left" w:pos="284"/>
          <w:tab w:val="left" w:pos="567"/>
          <w:tab w:val="left" w:pos="851"/>
        </w:tabs>
        <w:spacing w:after="0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 программа  </w:t>
      </w:r>
      <w:r w:rsidRPr="006374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 технологии   для 2-б  класса</w:t>
      </w:r>
      <w:r w:rsidR="006374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374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составлена</w:t>
      </w:r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на основе:</w:t>
      </w:r>
    </w:p>
    <w:p w:rsidR="00353DF6" w:rsidRPr="00353DF6" w:rsidRDefault="00353DF6" w:rsidP="00353DF6">
      <w:pPr>
        <w:numPr>
          <w:ilvl w:val="0"/>
          <w:numId w:val="10"/>
        </w:numPr>
        <w:tabs>
          <w:tab w:val="left" w:pos="284"/>
          <w:tab w:val="left" w:pos="567"/>
          <w:tab w:val="left" w:pos="851"/>
        </w:tabs>
        <w:spacing w:after="0"/>
        <w:ind w:left="0" w:right="-99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№ 286, зарегистрированного в Минюсте России 5 июля 2021г., регистрационный номер 64100, </w:t>
      </w:r>
      <w:r w:rsidRPr="00353DF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также ориентирована на целевые </w:t>
      </w:r>
      <w:proofErr w:type="spellStart"/>
      <w:proofErr w:type="gramStart"/>
      <w:r w:rsidRPr="00353DF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приори</w:t>
      </w:r>
      <w:proofErr w:type="spellEnd"/>
      <w:r w:rsidRPr="00353DF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​</w:t>
      </w:r>
      <w:proofErr w:type="spellStart"/>
      <w:r w:rsidRPr="00353DF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теты</w:t>
      </w:r>
      <w:proofErr w:type="spellEnd"/>
      <w:proofErr w:type="gramEnd"/>
      <w:r w:rsidRPr="00353DF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сформулированные в Примерной программе воспитания.</w:t>
      </w:r>
    </w:p>
    <w:p w:rsidR="00353DF6" w:rsidRPr="00353DF6" w:rsidRDefault="00353DF6" w:rsidP="00353DF6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right="-99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Основной образовательной программы МБОУ  «Апастовская средняя общеобразовательная школа с углубленным изучением отдельных предметов»  </w:t>
      </w:r>
      <w:proofErr w:type="spellStart"/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353DF6" w:rsidRDefault="00353DF6" w:rsidP="00353DF6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right="-99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Учебного плана МБОУ – «Апастовская средняя общеобразовательная школа с углубленным изучением отдельных предметов»  </w:t>
      </w:r>
      <w:proofErr w:type="spellStart"/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353D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353DF6" w:rsidRDefault="00353DF6" w:rsidP="00353DF6">
      <w:pPr>
        <w:tabs>
          <w:tab w:val="left" w:pos="284"/>
          <w:tab w:val="left" w:pos="567"/>
          <w:tab w:val="left" w:pos="851"/>
        </w:tabs>
        <w:spacing w:after="0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E4354" w:rsidRPr="00353DF6" w:rsidRDefault="00353DF6" w:rsidP="00353DF6">
      <w:pPr>
        <w:tabs>
          <w:tab w:val="left" w:pos="284"/>
          <w:tab w:val="left" w:pos="567"/>
          <w:tab w:val="left" w:pos="851"/>
        </w:tabs>
        <w:spacing w:after="0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4E4354" w:rsidRPr="00353DF6" w:rsidRDefault="00353DF6" w:rsidP="00472040">
      <w:pPr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4E4354" w:rsidRPr="00353DF6" w:rsidRDefault="00353DF6" w:rsidP="00472040">
      <w:pPr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5B32DB" w:rsidRDefault="005B32DB" w:rsidP="00472040">
      <w:pPr>
        <w:tabs>
          <w:tab w:val="left" w:pos="180"/>
        </w:tabs>
        <w:autoSpaceDE w:val="0"/>
        <w:autoSpaceDN w:val="0"/>
        <w:spacing w:after="0" w:line="281" w:lineRule="auto"/>
        <w:ind w:right="-99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5B32DB" w:rsidRDefault="00353DF6" w:rsidP="00472040">
      <w:pPr>
        <w:tabs>
          <w:tab w:val="left" w:pos="180"/>
        </w:tabs>
        <w:autoSpaceDE w:val="0"/>
        <w:autoSpaceDN w:val="0"/>
        <w:spacing w:after="0" w:line="281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after="0" w:line="281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4E4354" w:rsidRPr="00353DF6" w:rsidRDefault="00353DF6" w:rsidP="00472040">
      <w:pPr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</w:t>
      </w: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ии у о</w:t>
      </w:r>
      <w:proofErr w:type="gram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бучающихся социально ценных качеств, креативности и общей культуры личности. 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4E4354" w:rsidRPr="00353DF6" w:rsidRDefault="00353DF6" w:rsidP="00472040">
      <w:pPr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4E4354" w:rsidRDefault="00353DF6" w:rsidP="00472040">
      <w:pPr>
        <w:autoSpaceDE w:val="0"/>
        <w:autoSpaceDN w:val="0"/>
        <w:spacing w:after="0" w:line="230" w:lineRule="auto"/>
        <w:ind w:right="-99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4E4354" w:rsidRPr="00353DF6" w:rsidRDefault="00353DF6" w:rsidP="00353DF6">
      <w:pPr>
        <w:autoSpaceDE w:val="0"/>
        <w:autoSpaceDN w:val="0"/>
        <w:spacing w:after="0" w:line="271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4E4354" w:rsidRPr="00353DF6" w:rsidRDefault="00353DF6" w:rsidP="00472040">
      <w:pPr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4E4354" w:rsidRPr="00353DF6" w:rsidRDefault="00353DF6" w:rsidP="00472040">
      <w:pPr>
        <w:autoSpaceDE w:val="0"/>
        <w:autoSpaceDN w:val="0"/>
        <w:spacing w:after="0" w:line="271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4E4354" w:rsidRPr="00353DF6" w:rsidRDefault="00353DF6" w:rsidP="00472040">
      <w:pPr>
        <w:autoSpaceDE w:val="0"/>
        <w:autoSpaceDN w:val="0"/>
        <w:spacing w:after="0" w:line="271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353DF6" w:rsidRDefault="00353DF6" w:rsidP="00353DF6">
      <w:pPr>
        <w:tabs>
          <w:tab w:val="left" w:pos="180"/>
        </w:tabs>
        <w:autoSpaceDE w:val="0"/>
        <w:autoSpaceDN w:val="0"/>
        <w:spacing w:before="190" w:after="0" w:line="281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</w:t>
      </w: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конструкторско-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</w:t>
      </w:r>
      <w:proofErr w:type="gram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353DF6" w:rsidRDefault="00353DF6" w:rsidP="00472040">
      <w:pPr>
        <w:tabs>
          <w:tab w:val="left" w:pos="180"/>
        </w:tabs>
        <w:autoSpaceDE w:val="0"/>
        <w:autoSpaceDN w:val="0"/>
        <w:spacing w:after="0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353DF6" w:rsidRDefault="00353DF6" w:rsidP="00472040">
      <w:pPr>
        <w:tabs>
          <w:tab w:val="left" w:pos="180"/>
        </w:tabs>
        <w:autoSpaceDE w:val="0"/>
        <w:autoSpaceDN w:val="0"/>
        <w:spacing w:after="0" w:line="262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</w:p>
    <w:p w:rsidR="00353DF6" w:rsidRDefault="00353DF6" w:rsidP="00472040">
      <w:pPr>
        <w:tabs>
          <w:tab w:val="left" w:pos="180"/>
        </w:tabs>
        <w:autoSpaceDE w:val="0"/>
        <w:autoSpaceDN w:val="0"/>
        <w:spacing w:after="0" w:line="262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62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62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чертёжно-графической грамотности, умения работать с простейшей технологической документацией (рисунок, чертёж, эскиз, схема); 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after="0" w:line="262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472040" w:rsidRDefault="00353DF6" w:rsidP="00353DF6">
      <w:pPr>
        <w:tabs>
          <w:tab w:val="left" w:pos="180"/>
        </w:tabs>
        <w:autoSpaceDE w:val="0"/>
        <w:autoSpaceDN w:val="0"/>
        <w:spacing w:before="72"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развитие сенсомоторных процессов, психомоторной координации, глазомера через формирование практических умений;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интереса и творческого отношения к продуктивной созидательной деятельности,мотивации успеха и достижений, стремления к творческой самореализации; 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after="0" w:line="286" w:lineRule="auto"/>
        <w:ind w:right="-99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E4354" w:rsidRPr="00353DF6" w:rsidRDefault="00353DF6" w:rsidP="00472040">
      <w:pPr>
        <w:autoSpaceDE w:val="0"/>
        <w:autoSpaceDN w:val="0"/>
        <w:spacing w:before="190" w:after="0" w:line="271" w:lineRule="auto"/>
        <w:ind w:right="-99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во 2 классе — 34 часа (по 1 часу в неделю)</w:t>
      </w:r>
    </w:p>
    <w:p w:rsidR="004E4354" w:rsidRPr="00353DF6" w:rsidRDefault="004E4354">
      <w:pPr>
        <w:rPr>
          <w:lang w:val="ru-RU"/>
        </w:rPr>
        <w:sectPr w:rsidR="004E4354" w:rsidRPr="00353DF6" w:rsidSect="00472040">
          <w:pgSz w:w="11900" w:h="16840"/>
          <w:pgMar w:top="286" w:right="701" w:bottom="1440" w:left="666" w:header="720" w:footer="720" w:gutter="0"/>
          <w:cols w:space="720" w:equalWidth="0">
            <w:col w:w="10533" w:space="0"/>
          </w:cols>
          <w:docGrid w:linePitch="360"/>
        </w:sectPr>
      </w:pPr>
    </w:p>
    <w:p w:rsidR="004E4354" w:rsidRPr="00353DF6" w:rsidRDefault="004E4354">
      <w:pPr>
        <w:autoSpaceDE w:val="0"/>
        <w:autoSpaceDN w:val="0"/>
        <w:spacing w:after="78" w:line="220" w:lineRule="exact"/>
        <w:rPr>
          <w:lang w:val="ru-RU"/>
        </w:rPr>
      </w:pPr>
    </w:p>
    <w:p w:rsidR="004E4354" w:rsidRPr="00353DF6" w:rsidRDefault="00353DF6">
      <w:pPr>
        <w:autoSpaceDE w:val="0"/>
        <w:autoSpaceDN w:val="0"/>
        <w:spacing w:after="0" w:line="230" w:lineRule="auto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472040" w:rsidRPr="00472040" w:rsidRDefault="00353DF6" w:rsidP="00472040">
      <w:pPr>
        <w:tabs>
          <w:tab w:val="left" w:pos="180"/>
        </w:tabs>
        <w:autoSpaceDE w:val="0"/>
        <w:autoSpaceDN w:val="0"/>
        <w:spacing w:before="346" w:after="0"/>
        <w:jc w:val="both"/>
        <w:rPr>
          <w:lang w:val="ru-RU"/>
        </w:rPr>
      </w:pPr>
      <w:r w:rsidRPr="0047204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Технологии, профессии и производства </w:t>
      </w:r>
    </w:p>
    <w:p w:rsidR="004E4354" w:rsidRPr="00472040" w:rsidRDefault="00353DF6" w:rsidP="00472040">
      <w:pPr>
        <w:tabs>
          <w:tab w:val="left" w:pos="180"/>
        </w:tabs>
        <w:autoSpaceDE w:val="0"/>
        <w:autoSpaceDN w:val="0"/>
        <w:spacing w:after="0"/>
        <w:jc w:val="both"/>
        <w:rPr>
          <w:lang w:val="ru-RU"/>
        </w:rPr>
      </w:pPr>
      <w:r w:rsidRPr="00472040">
        <w:rPr>
          <w:rFonts w:ascii="Times New Roman" w:eastAsia="Times New Roman" w:hAnsi="Times New Roman"/>
          <w:color w:val="000000"/>
          <w:sz w:val="24"/>
          <w:lang w:val="ru-RU"/>
        </w:rPr>
        <w:t xml:space="preserve"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</w:t>
      </w:r>
      <w:r w:rsidRPr="00472040">
        <w:rPr>
          <w:lang w:val="ru-RU"/>
        </w:rPr>
        <w:br/>
      </w:r>
      <w:r w:rsidRPr="00472040">
        <w:rPr>
          <w:rFonts w:ascii="Times New Roman" w:eastAsia="Times New Roman" w:hAnsi="Times New Roman"/>
          <w:color w:val="000000"/>
          <w:sz w:val="24"/>
          <w:lang w:val="ru-RU"/>
        </w:rPr>
        <w:t>выразительность. Средства художественной выразительности (композиция, цвет, тон и др.).</w:t>
      </w:r>
    </w:p>
    <w:p w:rsidR="004E4354" w:rsidRPr="00353DF6" w:rsidRDefault="00353DF6" w:rsidP="00472040">
      <w:pPr>
        <w:autoSpaceDE w:val="0"/>
        <w:autoSpaceDN w:val="0"/>
        <w:spacing w:before="70" w:after="0" w:line="283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before="70" w:after="0" w:line="262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before="70" w:after="0" w:line="262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before="70" w:after="0"/>
        <w:ind w:right="288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Технологии ручной обработки материалов 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before="70" w:after="0"/>
        <w:ind w:right="-48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E4354" w:rsidRPr="00353DF6" w:rsidRDefault="00353DF6" w:rsidP="00472040">
      <w:pPr>
        <w:autoSpaceDE w:val="0"/>
        <w:autoSpaceDN w:val="0"/>
        <w:spacing w:before="70" w:after="0" w:line="281" w:lineRule="auto"/>
        <w:ind w:right="-48"/>
        <w:jc w:val="both"/>
        <w:rPr>
          <w:lang w:val="ru-RU"/>
        </w:rPr>
      </w:pP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</w:r>
      <w:proofErr w:type="gram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Подвижное соединение деталей изделия. Использование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соответствующих способов обработки материалов в зависимости от вида и назначения изделия.</w:t>
      </w:r>
    </w:p>
    <w:p w:rsidR="004E4354" w:rsidRPr="00353DF6" w:rsidRDefault="00353DF6" w:rsidP="00472040">
      <w:pPr>
        <w:autoSpaceDE w:val="0"/>
        <w:autoSpaceDN w:val="0"/>
        <w:spacing w:before="70" w:after="0" w:line="271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E4354" w:rsidRPr="00353DF6" w:rsidRDefault="00353DF6" w:rsidP="00472040">
      <w:pPr>
        <w:autoSpaceDE w:val="0"/>
        <w:autoSpaceDN w:val="0"/>
        <w:spacing w:before="70" w:after="0" w:line="283" w:lineRule="auto"/>
        <w:ind w:right="-48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Технология обработки бумаги и картона.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биговка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 Подвижное соединение деталей на проволоку, толстую нитку.</w:t>
      </w:r>
    </w:p>
    <w:p w:rsidR="004E4354" w:rsidRPr="00353DF6" w:rsidRDefault="00353DF6" w:rsidP="00472040">
      <w:pPr>
        <w:autoSpaceDE w:val="0"/>
        <w:autoSpaceDN w:val="0"/>
        <w:spacing w:before="70"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Технология обработки текстильных материалов.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E4354" w:rsidRPr="00353DF6" w:rsidRDefault="00353DF6" w:rsidP="00472040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472040" w:rsidRDefault="00353DF6" w:rsidP="00472040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Конструирование и моделирование </w:t>
      </w:r>
    </w:p>
    <w:p w:rsidR="004E4354" w:rsidRPr="00353DF6" w:rsidRDefault="00353DF6" w:rsidP="00472040">
      <w:pPr>
        <w:tabs>
          <w:tab w:val="left" w:pos="180"/>
        </w:tabs>
        <w:autoSpaceDE w:val="0"/>
        <w:autoSpaceDN w:val="0"/>
        <w:spacing w:before="70" w:after="0" w:line="271" w:lineRule="auto"/>
        <w:ind w:right="-90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E4354" w:rsidRPr="00353DF6" w:rsidRDefault="004E4354" w:rsidP="00472040">
      <w:pPr>
        <w:ind w:right="-90"/>
        <w:jc w:val="both"/>
        <w:rPr>
          <w:lang w:val="ru-RU"/>
        </w:rPr>
        <w:sectPr w:rsidR="004E4354" w:rsidRPr="00353DF6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4354" w:rsidRPr="00353DF6" w:rsidRDefault="004E4354" w:rsidP="00472040">
      <w:pPr>
        <w:autoSpaceDE w:val="0"/>
        <w:autoSpaceDN w:val="0"/>
        <w:spacing w:after="96" w:line="220" w:lineRule="exact"/>
        <w:ind w:right="-90"/>
        <w:jc w:val="both"/>
        <w:rPr>
          <w:lang w:val="ru-RU"/>
        </w:rPr>
      </w:pPr>
    </w:p>
    <w:p w:rsidR="004E4354" w:rsidRPr="00353DF6" w:rsidRDefault="00353DF6" w:rsidP="00472040">
      <w:pPr>
        <w:autoSpaceDE w:val="0"/>
        <w:autoSpaceDN w:val="0"/>
        <w:spacing w:after="0" w:line="271" w:lineRule="auto"/>
        <w:ind w:right="-90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E4354" w:rsidRPr="00353DF6" w:rsidRDefault="00353DF6" w:rsidP="00472040">
      <w:pPr>
        <w:autoSpaceDE w:val="0"/>
        <w:autoSpaceDN w:val="0"/>
        <w:spacing w:before="70" w:after="0" w:line="262" w:lineRule="auto"/>
        <w:ind w:right="52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</w:t>
      </w:r>
    </w:p>
    <w:p w:rsidR="004E4354" w:rsidRPr="00353DF6" w:rsidRDefault="00353DF6" w:rsidP="00472040">
      <w:pPr>
        <w:autoSpaceDE w:val="0"/>
        <w:autoSpaceDN w:val="0"/>
        <w:spacing w:before="70" w:after="0" w:line="230" w:lineRule="auto"/>
        <w:ind w:right="52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Поиск информации. Интернет как источник информации.</w:t>
      </w:r>
    </w:p>
    <w:p w:rsidR="0047154A" w:rsidRDefault="00353DF6" w:rsidP="0047154A">
      <w:pPr>
        <w:autoSpaceDE w:val="0"/>
        <w:autoSpaceDN w:val="0"/>
        <w:spacing w:before="190" w:after="0" w:line="286" w:lineRule="auto"/>
        <w:ind w:right="52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</w:t>
      </w:r>
    </w:p>
    <w:p w:rsidR="0047154A" w:rsidRDefault="00353DF6" w:rsidP="0047154A">
      <w:pPr>
        <w:autoSpaceDE w:val="0"/>
        <w:autoSpaceDN w:val="0"/>
        <w:spacing w:after="0" w:line="286" w:lineRule="auto"/>
        <w:ind w:right="52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</w:p>
    <w:p w:rsidR="004E4354" w:rsidRPr="00353DF6" w:rsidRDefault="00353DF6" w:rsidP="0047154A">
      <w:pPr>
        <w:autoSpaceDE w:val="0"/>
        <w:autoSpaceDN w:val="0"/>
        <w:spacing w:after="0" w:line="286" w:lineRule="auto"/>
        <w:ind w:right="52"/>
        <w:rPr>
          <w:lang w:val="ru-RU"/>
        </w:rPr>
      </w:pP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соответствии с образцом, инструкцией, устной или письменной;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воспроизводить порядок действий при решении учебной/практической задачи;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осуществлять решение простых задач в умственной и материализованной форме.</w:t>
      </w:r>
      <w:proofErr w:type="gramEnd"/>
    </w:p>
    <w:p w:rsidR="0047154A" w:rsidRDefault="00353DF6" w:rsidP="0047154A">
      <w:pPr>
        <w:tabs>
          <w:tab w:val="left" w:pos="180"/>
        </w:tabs>
        <w:autoSpaceDE w:val="0"/>
        <w:autoSpaceDN w:val="0"/>
        <w:spacing w:before="70" w:after="0"/>
        <w:ind w:right="144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</w:p>
    <w:p w:rsidR="004E4354" w:rsidRPr="00353DF6" w:rsidRDefault="00353DF6" w:rsidP="0047154A">
      <w:pPr>
        <w:tabs>
          <w:tab w:val="left" w:pos="180"/>
        </w:tabs>
        <w:autoSpaceDE w:val="0"/>
        <w:autoSpaceDN w:val="0"/>
        <w:spacing w:after="0"/>
        <w:ind w:right="-90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получать информацию из учебника и других дидактических материалов, использовать её в работе; 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E4354" w:rsidRPr="00353DF6" w:rsidRDefault="00353DF6" w:rsidP="0047154A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353DF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участия в учебном диалоге: задавать вопросы, дополнять ответы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одноклассников, высказывать своё мнение; отвечать на вопросы; проявлять уважительное отношение к одноклассникам, внимание к мнению другого;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4E4354" w:rsidRPr="00353DF6" w:rsidRDefault="00353DF6" w:rsidP="0047154A">
      <w:pPr>
        <w:tabs>
          <w:tab w:val="left" w:pos="180"/>
        </w:tabs>
        <w:autoSpaceDE w:val="0"/>
        <w:autoSpaceDN w:val="0"/>
        <w:spacing w:before="70" w:after="0" w:line="286" w:lineRule="auto"/>
        <w:ind w:right="52"/>
        <w:rPr>
          <w:lang w:val="ru-RU"/>
        </w:rPr>
      </w:pPr>
      <w:r w:rsidRPr="00353DF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Регулятивные УУД: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учебную задачу;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деятельность;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предлагаемый план действий, действовать по плану;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необходимые действия для получения практического результата, планировать работу;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4E4354" w:rsidRPr="00353DF6" w:rsidRDefault="00353DF6">
      <w:pPr>
        <w:tabs>
          <w:tab w:val="left" w:pos="180"/>
        </w:tabs>
        <w:autoSpaceDE w:val="0"/>
        <w:autoSpaceDN w:val="0"/>
        <w:spacing w:before="72" w:after="0" w:line="281" w:lineRule="auto"/>
        <w:rPr>
          <w:lang w:val="ru-RU"/>
        </w:rPr>
      </w:pPr>
      <w:r w:rsidRPr="00353DF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элементарную совместную деятельность в процессе изготовления изделий, осуществлять взаимопомощь; </w:t>
      </w:r>
      <w:r w:rsidR="00472040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4E4354" w:rsidRPr="00353DF6" w:rsidRDefault="004E4354">
      <w:pPr>
        <w:rPr>
          <w:lang w:val="ru-RU"/>
        </w:rPr>
        <w:sectPr w:rsidR="004E4354" w:rsidRPr="00353DF6" w:rsidSect="0047154A">
          <w:pgSz w:w="11900" w:h="16840"/>
          <w:pgMar w:top="316" w:right="701" w:bottom="1440" w:left="666" w:header="720" w:footer="720" w:gutter="0"/>
          <w:cols w:space="720" w:equalWidth="0">
            <w:col w:w="10533" w:space="0"/>
          </w:cols>
          <w:docGrid w:linePitch="360"/>
        </w:sectPr>
      </w:pPr>
    </w:p>
    <w:p w:rsidR="004E4354" w:rsidRPr="00353DF6" w:rsidRDefault="004E4354">
      <w:pPr>
        <w:autoSpaceDE w:val="0"/>
        <w:autoSpaceDN w:val="0"/>
        <w:spacing w:after="78" w:line="220" w:lineRule="exact"/>
        <w:rPr>
          <w:lang w:val="ru-RU"/>
        </w:rPr>
      </w:pPr>
    </w:p>
    <w:p w:rsidR="004E4354" w:rsidRPr="00353DF6" w:rsidRDefault="00353DF6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«ТЕХНОЛОГИЯ</w:t>
      </w:r>
      <w:proofErr w:type="gramStart"/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»Н</w:t>
      </w:r>
      <w:proofErr w:type="gramEnd"/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 УРОВНЕ НАЧАЛЬНОГО ОБЩЕГО ОБРАЗОВАНИЯ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before="346" w:after="0" w:line="29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proofErr w:type="gramStart"/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ОБУЧАЮЩЕГОСЯ</w:t>
      </w:r>
      <w:proofErr w:type="gramEnd"/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сосуществования рукотворного мира с миром природы; ответственное отношение к сохранению окружающей среды;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природных объектов, образцов мировой и отечественной художественной культуры;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</w:p>
    <w:p w:rsidR="004E4354" w:rsidRPr="00353DF6" w:rsidRDefault="00353DF6" w:rsidP="0047154A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</w:t>
      </w: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устойчивых</w:t>
      </w:r>
      <w:proofErr w:type="gram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волевых качества и способность к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: организованность, аккуратность, трудолюбие, ответственность, умение справляться с доступными проблемами; 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E4354" w:rsidRPr="00353DF6" w:rsidRDefault="00353DF6" w:rsidP="0047154A">
      <w:pPr>
        <w:autoSpaceDE w:val="0"/>
        <w:autoSpaceDN w:val="0"/>
        <w:spacing w:before="190" w:after="0" w:line="262" w:lineRule="auto"/>
        <w:ind w:right="432"/>
        <w:rPr>
          <w:lang w:val="ru-RU"/>
        </w:rPr>
      </w:pPr>
      <w:proofErr w:type="gramStart"/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7154A" w:rsidRDefault="00353DF6" w:rsidP="0047154A">
      <w:pPr>
        <w:tabs>
          <w:tab w:val="left" w:pos="180"/>
        </w:tabs>
        <w:autoSpaceDE w:val="0"/>
        <w:autoSpaceDN w:val="0"/>
        <w:spacing w:before="190" w:after="0" w:line="288" w:lineRule="auto"/>
        <w:ind w:right="-48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8" w:lineRule="auto"/>
        <w:ind w:right="-48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="0047154A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="0047154A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8" w:lineRule="auto"/>
        <w:ind w:right="-48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обобщения (технико-технологического и декоративно-художественного характера) по изучаемой тематике;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8" w:lineRule="auto"/>
        <w:ind w:right="-48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="0047154A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</w:p>
    <w:p w:rsidR="004E4354" w:rsidRPr="00353DF6" w:rsidRDefault="00353DF6" w:rsidP="0047154A">
      <w:pPr>
        <w:tabs>
          <w:tab w:val="left" w:pos="180"/>
        </w:tabs>
        <w:autoSpaceDE w:val="0"/>
        <w:autoSpaceDN w:val="0"/>
        <w:spacing w:after="0" w:line="288" w:lineRule="auto"/>
        <w:ind w:right="-48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before="190" w:after="0" w:line="281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1" w:lineRule="auto"/>
        <w:ind w:right="-66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</w:t>
      </w:r>
      <w:r w:rsidR="0047154A">
        <w:rPr>
          <w:rFonts w:ascii="Times New Roman" w:eastAsia="Times New Roman" w:hAnsi="Times New Roman"/>
          <w:color w:val="000000"/>
          <w:sz w:val="24"/>
          <w:lang w:val="ru-RU"/>
        </w:rPr>
        <w:t>оответствии с решаемой задачей;</w:t>
      </w:r>
    </w:p>
    <w:p w:rsidR="004E4354" w:rsidRPr="00353DF6" w:rsidRDefault="00353DF6" w:rsidP="0047154A">
      <w:pPr>
        <w:tabs>
          <w:tab w:val="left" w:pos="180"/>
        </w:tabs>
        <w:autoSpaceDE w:val="0"/>
        <w:autoSpaceDN w:val="0"/>
        <w:spacing w:after="0" w:line="281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4E4354" w:rsidRPr="00353DF6" w:rsidRDefault="004E4354" w:rsidP="0047154A">
      <w:pPr>
        <w:ind w:right="-66"/>
        <w:jc w:val="both"/>
        <w:rPr>
          <w:lang w:val="ru-RU"/>
        </w:rPr>
        <w:sectPr w:rsidR="004E4354" w:rsidRPr="00353DF6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E4354" w:rsidRPr="00353DF6" w:rsidRDefault="004E4354" w:rsidP="0047154A">
      <w:pPr>
        <w:autoSpaceDE w:val="0"/>
        <w:autoSpaceDN w:val="0"/>
        <w:spacing w:after="66" w:line="220" w:lineRule="exact"/>
        <w:ind w:right="-66"/>
        <w:jc w:val="both"/>
        <w:rPr>
          <w:lang w:val="ru-RU"/>
        </w:rPr>
      </w:pP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1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1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</w:p>
    <w:p w:rsidR="004E4354" w:rsidRPr="00353DF6" w:rsidRDefault="00353DF6" w:rsidP="0047154A">
      <w:pPr>
        <w:tabs>
          <w:tab w:val="left" w:pos="180"/>
        </w:tabs>
        <w:autoSpaceDE w:val="0"/>
        <w:autoSpaceDN w:val="0"/>
        <w:spacing w:after="0" w:line="281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7154A" w:rsidRDefault="00353DF6" w:rsidP="0047154A">
      <w:pPr>
        <w:tabs>
          <w:tab w:val="left" w:pos="180"/>
          <w:tab w:val="left" w:pos="10632"/>
        </w:tabs>
        <w:autoSpaceDE w:val="0"/>
        <w:autoSpaceDN w:val="0"/>
        <w:spacing w:before="190" w:after="0" w:line="286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</w:p>
    <w:p w:rsidR="0047154A" w:rsidRDefault="00353DF6" w:rsidP="0047154A">
      <w:pPr>
        <w:tabs>
          <w:tab w:val="left" w:pos="180"/>
          <w:tab w:val="left" w:pos="10632"/>
        </w:tabs>
        <w:autoSpaceDE w:val="0"/>
        <w:autoSpaceDN w:val="0"/>
        <w:spacing w:after="0" w:line="286" w:lineRule="auto"/>
        <w:ind w:right="-66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</w:t>
      </w:r>
      <w:r w:rsidR="0047154A">
        <w:rPr>
          <w:rFonts w:ascii="Times New Roman" w:eastAsia="Times New Roman" w:hAnsi="Times New Roman"/>
          <w:color w:val="000000"/>
          <w:sz w:val="24"/>
          <w:lang w:val="ru-RU"/>
        </w:rPr>
        <w:t>и дополнения;</w:t>
      </w:r>
    </w:p>
    <w:p w:rsidR="0047154A" w:rsidRDefault="00353DF6" w:rsidP="0047154A">
      <w:pPr>
        <w:tabs>
          <w:tab w:val="left" w:pos="180"/>
          <w:tab w:val="left" w:pos="10632"/>
        </w:tabs>
        <w:autoSpaceDE w:val="0"/>
        <w:autoSpaceDN w:val="0"/>
        <w:spacing w:after="0" w:line="286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собственное мнение и идеи, аргументированно их излагать; выслушивать разные мнения, учитывать их в диалоге; </w:t>
      </w:r>
    </w:p>
    <w:p w:rsidR="0047154A" w:rsidRDefault="00353DF6" w:rsidP="0047154A">
      <w:pPr>
        <w:tabs>
          <w:tab w:val="left" w:pos="180"/>
          <w:tab w:val="left" w:pos="10632"/>
        </w:tabs>
        <w:autoSpaceDE w:val="0"/>
        <w:autoSpaceDN w:val="0"/>
        <w:spacing w:after="0" w:line="286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</w:p>
    <w:p w:rsidR="0047154A" w:rsidRDefault="00353DF6" w:rsidP="0047154A">
      <w:pPr>
        <w:tabs>
          <w:tab w:val="left" w:pos="180"/>
          <w:tab w:val="left" w:pos="10632"/>
        </w:tabs>
        <w:autoSpaceDE w:val="0"/>
        <w:autoSpaceDN w:val="0"/>
        <w:spacing w:after="0" w:line="286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</w:p>
    <w:p w:rsidR="004E4354" w:rsidRPr="00353DF6" w:rsidRDefault="00353DF6" w:rsidP="0047154A">
      <w:pPr>
        <w:tabs>
          <w:tab w:val="left" w:pos="180"/>
          <w:tab w:val="left" w:pos="10632"/>
        </w:tabs>
        <w:autoSpaceDE w:val="0"/>
        <w:autoSpaceDN w:val="0"/>
        <w:spacing w:after="0" w:line="286" w:lineRule="auto"/>
        <w:ind w:right="-66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before="190"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</w:p>
    <w:p w:rsidR="0047154A" w:rsidRDefault="00353DF6" w:rsidP="0047154A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</w:p>
    <w:p w:rsidR="005B32DB" w:rsidRDefault="00353DF6" w:rsidP="0047154A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</w:p>
    <w:p w:rsidR="005B32DB" w:rsidRDefault="00353DF6" w:rsidP="0047154A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</w:p>
    <w:p w:rsidR="004E4354" w:rsidRPr="00353DF6" w:rsidRDefault="00353DF6" w:rsidP="0047154A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волевуюсаморегуляцию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5B32DB" w:rsidRDefault="00353DF6" w:rsidP="00214379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</w:p>
    <w:p w:rsidR="005B32DB" w:rsidRDefault="00353DF6" w:rsidP="005B32DB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</w:p>
    <w:p w:rsidR="005B32DB" w:rsidRDefault="00353DF6" w:rsidP="005B32DB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</w:t>
      </w:r>
      <w:r w:rsidR="005B32DB">
        <w:rPr>
          <w:rFonts w:ascii="Times New Roman" w:eastAsia="Times New Roman" w:hAnsi="Times New Roman"/>
          <w:color w:val="000000"/>
          <w:sz w:val="24"/>
          <w:lang w:val="ru-RU"/>
        </w:rPr>
        <w:t>вать при необходимости помощь;</w:t>
      </w:r>
    </w:p>
    <w:p w:rsidR="004E4354" w:rsidRPr="00353DF6" w:rsidRDefault="00353DF6" w:rsidP="005B32DB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86" w:lineRule="auto"/>
        <w:ind w:right="-60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214379" w:rsidRDefault="00353DF6" w:rsidP="00214379">
      <w:pPr>
        <w:tabs>
          <w:tab w:val="left" w:pos="180"/>
        </w:tabs>
        <w:autoSpaceDE w:val="0"/>
        <w:autoSpaceDN w:val="0"/>
        <w:spacing w:after="0" w:line="286" w:lineRule="auto"/>
        <w:ind w:right="-60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214379" w:rsidRDefault="00353DF6" w:rsidP="00214379">
      <w:pPr>
        <w:tabs>
          <w:tab w:val="left" w:pos="180"/>
        </w:tabs>
        <w:autoSpaceDE w:val="0"/>
        <w:autoSpaceDN w:val="0"/>
        <w:spacing w:after="0" w:line="286" w:lineRule="auto"/>
        <w:ind w:right="-60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во втором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классе </w:t>
      </w: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 </w:t>
      </w:r>
    </w:p>
    <w:p w:rsidR="007C1D5D" w:rsidRDefault="007C1D5D" w:rsidP="00214379">
      <w:pPr>
        <w:tabs>
          <w:tab w:val="left" w:pos="180"/>
        </w:tabs>
        <w:autoSpaceDE w:val="0"/>
        <w:autoSpaceDN w:val="0"/>
        <w:spacing w:after="0" w:line="286" w:lineRule="auto"/>
        <w:ind w:right="-60"/>
        <w:jc w:val="both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 </w:t>
      </w:r>
      <w:proofErr w:type="gramEnd"/>
    </w:p>
    <w:p w:rsidR="00214379" w:rsidRDefault="007C1D5D" w:rsidP="00214379">
      <w:pPr>
        <w:tabs>
          <w:tab w:val="left" w:pos="180"/>
        </w:tabs>
        <w:autoSpaceDE w:val="0"/>
        <w:autoSpaceDN w:val="0"/>
        <w:spacing w:after="0" w:line="286" w:lineRule="auto"/>
        <w:ind w:right="-60"/>
        <w:jc w:val="both"/>
        <w:rPr>
          <w:lang w:val="ru-RU"/>
        </w:rPr>
      </w:pPr>
      <w:r>
        <w:rPr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по самостоятельно составленному плану;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86" w:lineRule="auto"/>
        <w:ind w:right="-6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</w:t>
      </w:r>
    </w:p>
    <w:p w:rsidR="004E4354" w:rsidRPr="00353DF6" w:rsidRDefault="00214379" w:rsidP="00214379">
      <w:pPr>
        <w:tabs>
          <w:tab w:val="left" w:pos="180"/>
        </w:tabs>
        <w:autoSpaceDE w:val="0"/>
        <w:autoSpaceDN w:val="0"/>
        <w:spacing w:after="0" w:line="286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>называть характерные особенности изученных видов декоративно-прикладного искусства;</w:t>
      </w:r>
    </w:p>
    <w:p w:rsidR="004E4354" w:rsidRPr="00353DF6" w:rsidRDefault="004E4354" w:rsidP="005B32DB">
      <w:pPr>
        <w:ind w:right="-60"/>
        <w:rPr>
          <w:lang w:val="ru-RU"/>
        </w:rPr>
        <w:sectPr w:rsidR="004E4354" w:rsidRPr="00353DF6">
          <w:pgSz w:w="11900" w:h="16840"/>
          <w:pgMar w:top="286" w:right="668" w:bottom="36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4E4354" w:rsidRPr="00353DF6" w:rsidRDefault="004E4354" w:rsidP="00214379">
      <w:pPr>
        <w:autoSpaceDE w:val="0"/>
        <w:autoSpaceDN w:val="0"/>
        <w:spacing w:after="78" w:line="220" w:lineRule="exact"/>
        <w:ind w:right="-60"/>
        <w:jc w:val="both"/>
        <w:rPr>
          <w:lang w:val="ru-RU"/>
        </w:rPr>
      </w:pP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задание/образец по предложенным вопросам, памятке или инструкции, </w:t>
      </w:r>
      <w:r w:rsidR="00353DF6" w:rsidRPr="00353DF6">
        <w:rPr>
          <w:lang w:val="ru-RU"/>
        </w:rPr>
        <w:br/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выполнять доступные задания с опорой на инструкционную (технологическую) карту;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чертить окружность с помощью циркуля;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</w:t>
      </w:r>
      <w:proofErr w:type="spellStart"/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>биговку</w:t>
      </w:r>
      <w:proofErr w:type="spellEnd"/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построение простейшего лекала (выкройки) правильной геометрической формы и разметку деталей кроя на ткани по нему/ней;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и соединять детали освоенными ручными строчками;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понятия «развёртка» (трёхмерного предмета);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объёмную конструкцию с изображениями её развёртки;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отличать макет от модели, строить трёхмерный макет из готовой развёртки;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неподвижный и подвижный способ соединения деталей и выполнять подвижное и неподвижное соединения известными способами;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конструировать и моделировать изделия из различных материалов по модели, простейшему чертежу или эскизу;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решать несложные конструкторско-технологические задачи;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освоенные знания и практические умения (технологические, графические, </w:t>
      </w:r>
      <w:r w:rsidR="00353DF6" w:rsidRPr="00353DF6">
        <w:rPr>
          <w:lang w:val="ru-RU"/>
        </w:rPr>
        <w:br/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конструкторские) в самостоятельной интеллектуальной и практической деятельности;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выбор, какое мнение принять — своё или другое, высказанное в ходе обсуждения;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малых группах, осуществлять сотрудничество; </w:t>
      </w:r>
    </w:p>
    <w:p w:rsid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особенности проектной деятельности, осуществлять под руководством учителя </w:t>
      </w:r>
      <w:r w:rsidR="00353DF6" w:rsidRPr="00353DF6">
        <w:rPr>
          <w:lang w:val="ru-RU"/>
        </w:rPr>
        <w:br/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 </w:t>
      </w:r>
    </w:p>
    <w:p w:rsidR="004E4354" w:rsidRPr="00214379" w:rsidRDefault="00214379" w:rsidP="00214379">
      <w:pPr>
        <w:tabs>
          <w:tab w:val="left" w:pos="180"/>
        </w:tabs>
        <w:autoSpaceDE w:val="0"/>
        <w:autoSpaceDN w:val="0"/>
        <w:spacing w:after="0" w:line="290" w:lineRule="auto"/>
        <w:ind w:right="-6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="00353DF6" w:rsidRPr="00353DF6">
        <w:rPr>
          <w:rFonts w:ascii="Times New Roman" w:eastAsia="Times New Roman" w:hAnsi="Times New Roman"/>
          <w:color w:val="000000"/>
          <w:sz w:val="24"/>
          <w:lang w:val="ru-RU"/>
        </w:rPr>
        <w:t>называть профессии людей, работающих в сфере обслуживания.</w:t>
      </w:r>
    </w:p>
    <w:p w:rsidR="004E4354" w:rsidRPr="00353DF6" w:rsidRDefault="004E4354">
      <w:pPr>
        <w:rPr>
          <w:lang w:val="ru-RU"/>
        </w:rPr>
        <w:sectPr w:rsidR="004E4354" w:rsidRPr="00353DF6">
          <w:pgSz w:w="11900" w:h="16840"/>
          <w:pgMar w:top="298" w:right="662" w:bottom="1440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4E4354" w:rsidRPr="00353DF6" w:rsidRDefault="004E4354">
      <w:pPr>
        <w:autoSpaceDE w:val="0"/>
        <w:autoSpaceDN w:val="0"/>
        <w:spacing w:after="64" w:line="220" w:lineRule="exact"/>
        <w:rPr>
          <w:lang w:val="ru-RU"/>
        </w:rPr>
      </w:pPr>
    </w:p>
    <w:p w:rsidR="004E4354" w:rsidRDefault="00353DF6">
      <w:pPr>
        <w:autoSpaceDE w:val="0"/>
        <w:autoSpaceDN w:val="0"/>
        <w:spacing w:after="242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t xml:space="preserve">ТЕМАТИЧЕСКОЕ ПЛАНИРОВАНИЕ </w:t>
      </w:r>
    </w:p>
    <w:tbl>
      <w:tblPr>
        <w:tblW w:w="0" w:type="auto"/>
        <w:tblInd w:w="4" w:type="dxa"/>
        <w:tblLayout w:type="fixed"/>
        <w:tblLook w:val="04A0"/>
      </w:tblPr>
      <w:tblGrid>
        <w:gridCol w:w="438"/>
        <w:gridCol w:w="2398"/>
        <w:gridCol w:w="709"/>
        <w:gridCol w:w="992"/>
        <w:gridCol w:w="993"/>
        <w:gridCol w:w="992"/>
        <w:gridCol w:w="3685"/>
        <w:gridCol w:w="1701"/>
        <w:gridCol w:w="3698"/>
      </w:tblGrid>
      <w:tr w:rsidR="004E4354" w:rsidTr="00327102">
        <w:trPr>
          <w:trHeight w:hRule="exact" w:val="326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п/п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47" w:lineRule="auto"/>
              <w:ind w:left="68" w:right="436"/>
              <w:jc w:val="both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Наименование разделов и тем программы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Количествочасов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45" w:lineRule="auto"/>
              <w:ind w:left="6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изучения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Виды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45" w:lineRule="auto"/>
              <w:ind w:left="68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Виды, формы контроля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Электронные (цифровые) образовательные ресурсы</w:t>
            </w:r>
          </w:p>
        </w:tc>
      </w:tr>
      <w:tr w:rsidR="004E4354" w:rsidTr="00327102">
        <w:trPr>
          <w:trHeight w:hRule="exact" w:val="504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354" w:rsidRDefault="004E4354"/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354" w:rsidRDefault="004E4354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45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45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практические 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354" w:rsidRDefault="004E4354"/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354" w:rsidRDefault="004E4354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354" w:rsidRDefault="004E4354"/>
        </w:tc>
        <w:tc>
          <w:tcPr>
            <w:tcW w:w="3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354" w:rsidRDefault="004E4354"/>
        </w:tc>
      </w:tr>
      <w:tr w:rsidR="004E4354" w:rsidRPr="00637455">
        <w:trPr>
          <w:trHeight w:hRule="exact" w:val="326"/>
        </w:trPr>
        <w:tc>
          <w:tcPr>
            <w:tcW w:w="15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33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Модуль 1. ТЕХНОЛОГИИ, ПРОФЕССИИ И ПРОИЗВОДСТВА</w:t>
            </w:r>
          </w:p>
        </w:tc>
      </w:tr>
      <w:tr w:rsidR="004E4354" w:rsidRPr="00637455" w:rsidTr="00327102">
        <w:trPr>
          <w:trHeight w:hRule="exact" w:val="181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1.1.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47" w:lineRule="auto"/>
              <w:ind w:left="68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Рукотворный </w:t>
            </w:r>
            <w:r w:rsidR="0023209D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мир — результат труда </w:t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человека.</w:t>
            </w:r>
          </w:p>
          <w:p w:rsidR="004E4354" w:rsidRPr="00353DF6" w:rsidRDefault="00353DF6">
            <w:pPr>
              <w:autoSpaceDE w:val="0"/>
              <w:autoSpaceDN w:val="0"/>
              <w:spacing w:before="18" w:after="0" w:line="254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Элементарные представления об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основном принципе создания мира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вещей: прочность конструкции,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удобство использования,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эстетическая выразительность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01.09.2022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52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Выбирать правила безопасной работы, выбирать инструменты и приспособления в зависимости от технологии изготавливаемых изделий.</w:t>
            </w:r>
          </w:p>
          <w:p w:rsidR="004E4354" w:rsidRPr="00353DF6" w:rsidRDefault="00353DF6">
            <w:pPr>
              <w:autoSpaceDE w:val="0"/>
              <w:autoSpaceDN w:val="0"/>
              <w:spacing w:before="18" w:after="0" w:line="254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Изучать возможности использования изучаемых инструментов и приспособлений людьми разных профессий;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Изучать важность подготовки, организации, уборки, поддержания порядка рабочего места людьми разных профессий;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23209D" w:rsidRDefault="00353DF6">
            <w:pPr>
              <w:autoSpaceDE w:val="0"/>
              <w:autoSpaceDN w:val="0"/>
              <w:spacing w:before="72" w:after="0" w:line="228" w:lineRule="auto"/>
              <w:ind w:left="68"/>
              <w:rPr>
                <w:lang w:val="ru-RU"/>
              </w:rPr>
            </w:pPr>
            <w:r w:rsidRPr="0023209D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Устный опрос;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23209D">
            <w:pPr>
              <w:autoSpaceDE w:val="0"/>
              <w:autoSpaceDN w:val="0"/>
              <w:spacing w:before="72" w:after="0" w:line="250" w:lineRule="auto"/>
              <w:ind w:left="66" w:right="863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/5368/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/218988/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4E4354" w:rsidRPr="00637455" w:rsidTr="00327102">
        <w:trPr>
          <w:trHeight w:hRule="exact" w:val="162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1.2.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54" w:lineRule="auto"/>
              <w:ind w:left="68" w:right="144"/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Средства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художественной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выразительности (композиция, цвет, тон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др.).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Изготовлениеизделий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учётом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данного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 xml:space="preserve"> принципа.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08.09.2022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52" w:lineRule="auto"/>
              <w:ind w:left="66" w:right="144"/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Изготавливать изделия из различных материалов,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использовать свойства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материалов при работе над изделием.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Подготавливатьматериалы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работе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47" w:lineRule="auto"/>
              <w:ind w:left="68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 xml:space="preserve">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Тестирование;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23209D">
            <w:pPr>
              <w:autoSpaceDE w:val="0"/>
              <w:autoSpaceDN w:val="0"/>
              <w:spacing w:before="72" w:after="0" w:line="252" w:lineRule="auto"/>
              <w:ind w:left="66" w:right="437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Цвет и композиция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/4311/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start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/219011/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327102" w:rsidRPr="00637455" w:rsidTr="00327102">
        <w:trPr>
          <w:trHeight w:hRule="exact" w:val="277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1.3.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7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Общее представление 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технологическом процессе: анализ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устройства и назначения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изделия; выстраивание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последовательности практических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действий и технологических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операций; подбор материалов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 инструментов; экономная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разметка; обработка с целью получения (выделения)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деталей, сборка, отделка изделия;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проверка изделия в действии,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внесение необходимых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дополнений и изменений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15.09.2022 22.09.2022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2" w:lineRule="auto"/>
              <w:ind w:left="66" w:right="28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Рассматривать использование принципа создания вещей, средств художественной выразительности в различных отраслях и профессиях;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47" w:lineRule="auto"/>
              <w:ind w:left="66" w:right="15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/5367/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/220140/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-творческий фестиваль «Детская сказка»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327102" w:rsidRPr="00637455" w:rsidTr="00327102">
        <w:trPr>
          <w:trHeight w:hRule="exact" w:val="162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1.4.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4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Изготовление изделий из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различных материалов с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соблюдением этапов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технологического процесса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29.09.2022 06.10.2022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23209D" w:rsidRDefault="00327102" w:rsidP="00654B3B">
            <w:pPr>
              <w:autoSpaceDE w:val="0"/>
              <w:autoSpaceDN w:val="0"/>
              <w:spacing w:before="72" w:after="0" w:line="252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Изготавливать изделия из различных материалов,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использовать свойства материалов при работе над изделием. </w:t>
            </w:r>
            <w:r w:rsidRPr="0023209D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Подготавливать материалы к работе;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0" w:lineRule="auto"/>
              <w:ind w:left="6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po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na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temu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izgotovleniya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izdeliy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iz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metallov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iskusstvennih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materialov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klass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-328074.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html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-творческий фестиваль «Детская сказка»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</w:tbl>
    <w:p w:rsidR="004E4354" w:rsidRPr="00353DF6" w:rsidRDefault="004E4354">
      <w:pPr>
        <w:autoSpaceDE w:val="0"/>
        <w:autoSpaceDN w:val="0"/>
        <w:spacing w:after="0" w:line="14" w:lineRule="exact"/>
        <w:rPr>
          <w:lang w:val="ru-RU"/>
        </w:rPr>
      </w:pPr>
    </w:p>
    <w:p w:rsidR="004E4354" w:rsidRPr="00353DF6" w:rsidRDefault="004E4354">
      <w:pPr>
        <w:rPr>
          <w:lang w:val="ru-RU"/>
        </w:rPr>
        <w:sectPr w:rsidR="004E4354" w:rsidRPr="00353DF6">
          <w:pgSz w:w="16840" w:h="11900"/>
          <w:pgMar w:top="284" w:right="544" w:bottom="1440" w:left="660" w:header="720" w:footer="720" w:gutter="0"/>
          <w:cols w:space="720" w:equalWidth="0">
            <w:col w:w="15636" w:space="0"/>
          </w:cols>
          <w:docGrid w:linePitch="360"/>
        </w:sectPr>
      </w:pPr>
    </w:p>
    <w:p w:rsidR="004E4354" w:rsidRPr="00353DF6" w:rsidRDefault="004E4354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438"/>
        <w:gridCol w:w="2398"/>
        <w:gridCol w:w="709"/>
        <w:gridCol w:w="992"/>
        <w:gridCol w:w="993"/>
        <w:gridCol w:w="992"/>
        <w:gridCol w:w="3685"/>
        <w:gridCol w:w="1701"/>
        <w:gridCol w:w="3698"/>
      </w:tblGrid>
      <w:tr w:rsidR="004E4354" w:rsidRPr="00637455" w:rsidTr="00327102">
        <w:trPr>
          <w:trHeight w:hRule="exact" w:val="199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1.5.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23209D">
            <w:pPr>
              <w:autoSpaceDE w:val="0"/>
              <w:autoSpaceDN w:val="0"/>
              <w:spacing w:before="74" w:after="0" w:line="245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Традиции и современность.</w:t>
            </w:r>
          </w:p>
          <w:p w:rsidR="0023209D" w:rsidRDefault="0023209D" w:rsidP="0023209D">
            <w:pPr>
              <w:autoSpaceDE w:val="0"/>
              <w:autoSpaceDN w:val="0"/>
              <w:spacing w:before="18" w:after="0" w:line="247" w:lineRule="auto"/>
              <w:ind w:left="68"/>
              <w:jc w:val="both"/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Новая жизнь древних про</w:t>
            </w:r>
            <w:r w:rsidR="00353DF6"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фессийСовершенствование </w:t>
            </w:r>
          </w:p>
          <w:p w:rsidR="004E4354" w:rsidRPr="00353DF6" w:rsidRDefault="00353DF6" w:rsidP="0023209D">
            <w:pPr>
              <w:autoSpaceDE w:val="0"/>
              <w:autoSpaceDN w:val="0"/>
              <w:spacing w:before="18" w:after="0" w:line="247" w:lineRule="auto"/>
              <w:ind w:left="68"/>
              <w:jc w:val="both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их технологических процессов. Мастера и их профессии;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правила мастера.</w:t>
            </w:r>
          </w:p>
          <w:p w:rsidR="004E4354" w:rsidRPr="0023209D" w:rsidRDefault="00353DF6" w:rsidP="0023209D">
            <w:pPr>
              <w:autoSpaceDE w:val="0"/>
              <w:autoSpaceDN w:val="0"/>
              <w:spacing w:before="18" w:after="0" w:line="245" w:lineRule="auto"/>
              <w:ind w:left="68"/>
              <w:rPr>
                <w:lang w:val="ru-RU"/>
              </w:rPr>
            </w:pPr>
            <w:r w:rsidRPr="0023209D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Культурные традиции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23209D" w:rsidRDefault="00353DF6">
            <w:pPr>
              <w:autoSpaceDE w:val="0"/>
              <w:autoSpaceDN w:val="0"/>
              <w:spacing w:before="74" w:after="0" w:line="233" w:lineRule="auto"/>
              <w:ind w:left="68"/>
              <w:rPr>
                <w:lang w:val="ru-RU"/>
              </w:rPr>
            </w:pPr>
            <w:r w:rsidRPr="0023209D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23209D" w:rsidRDefault="00353DF6">
            <w:pPr>
              <w:autoSpaceDE w:val="0"/>
              <w:autoSpaceDN w:val="0"/>
              <w:spacing w:before="74" w:after="0" w:line="233" w:lineRule="auto"/>
              <w:ind w:left="68"/>
              <w:rPr>
                <w:lang w:val="ru-RU"/>
              </w:rPr>
            </w:pPr>
            <w:r w:rsidRPr="0023209D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23209D" w:rsidRDefault="00353DF6">
            <w:pPr>
              <w:autoSpaceDE w:val="0"/>
              <w:autoSpaceDN w:val="0"/>
              <w:spacing w:before="74" w:after="0" w:line="233" w:lineRule="auto"/>
              <w:ind w:left="68"/>
              <w:rPr>
                <w:lang w:val="ru-RU"/>
              </w:rPr>
            </w:pPr>
            <w:r w:rsidRPr="0023209D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23209D" w:rsidRDefault="00353DF6">
            <w:pPr>
              <w:autoSpaceDE w:val="0"/>
              <w:autoSpaceDN w:val="0"/>
              <w:spacing w:before="74" w:after="0" w:line="233" w:lineRule="auto"/>
              <w:jc w:val="center"/>
              <w:rPr>
                <w:lang w:val="ru-RU"/>
              </w:rPr>
            </w:pPr>
            <w:r w:rsidRPr="0023209D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13.10.2022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4" w:after="0" w:line="257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Формировать общее представление 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технологическом процессе: анализ устройства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назначения изделия; выстраивание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последовательности практических действий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технологических операций; подбор материалов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4" w:after="0" w:line="233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23209D">
            <w:pPr>
              <w:autoSpaceDE w:val="0"/>
              <w:autoSpaceDN w:val="0"/>
              <w:spacing w:before="74" w:after="0" w:line="250" w:lineRule="auto"/>
              <w:ind w:left="6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nsportal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sites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default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files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/2021/05/06/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mastera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ppt</w:t>
            </w:r>
            <w:proofErr w:type="spellEnd"/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</w:tbl>
    <w:p w:rsidR="004E4354" w:rsidRPr="00353DF6" w:rsidRDefault="004E4354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438"/>
        <w:gridCol w:w="2398"/>
        <w:gridCol w:w="709"/>
        <w:gridCol w:w="992"/>
        <w:gridCol w:w="993"/>
        <w:gridCol w:w="992"/>
        <w:gridCol w:w="3685"/>
        <w:gridCol w:w="1701"/>
        <w:gridCol w:w="3698"/>
      </w:tblGrid>
      <w:tr w:rsidR="00327102" w:rsidRPr="00637455" w:rsidTr="00327102">
        <w:trPr>
          <w:trHeight w:hRule="exact" w:val="128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1.6.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Элементарная творческая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проектная деятельность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(создание замысла, его детализация и воплощение).</w:t>
            </w:r>
          </w:p>
          <w:p w:rsidR="00327102" w:rsidRDefault="00327102" w:rsidP="00654B3B">
            <w:pPr>
              <w:autoSpaceDE w:val="0"/>
              <w:autoSpaceDN w:val="0"/>
              <w:spacing w:before="18" w:after="0" w:line="250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Несложныеколлективные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групповыепроекты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20.10.2022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2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Формировать элементарные представления об основном принципе создания мира вещей: прочность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конструкции, удобство использования, эстетическая выразительность.Изготавливать изделия с учётом данного принципа;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27102" w:rsidRDefault="00327102" w:rsidP="00654B3B">
            <w:pPr>
              <w:autoSpaceDE w:val="0"/>
              <w:autoSpaceDN w:val="0"/>
              <w:spacing w:before="72" w:after="0" w:line="245" w:lineRule="auto"/>
              <w:ind w:left="68" w:right="144"/>
              <w:rPr>
                <w:lang w:val="ru-RU"/>
              </w:rPr>
            </w:pPr>
            <w:r w:rsidRPr="00327102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Практическая работа;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0" w:lineRule="auto"/>
              <w:ind w:left="66" w:right="1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youtube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com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watch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v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=6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x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20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OxiLtvE</w:t>
            </w:r>
            <w:proofErr w:type="spellEnd"/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327102" w:rsidTr="00654B3B">
        <w:trPr>
          <w:trHeight w:hRule="exact" w:val="326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Итогопомодулю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8</w:t>
            </w:r>
          </w:p>
        </w:tc>
        <w:tc>
          <w:tcPr>
            <w:tcW w:w="12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/>
        </w:tc>
      </w:tr>
      <w:tr w:rsidR="00327102" w:rsidRPr="00637455" w:rsidTr="00654B3B">
        <w:trPr>
          <w:trHeight w:hRule="exact" w:val="324"/>
        </w:trPr>
        <w:tc>
          <w:tcPr>
            <w:tcW w:w="15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33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Модуль 2. ТЕХНОЛОГИИ РУЧНОЙ ОБРАБОТКИ МАТЕРИАЛОВ</w:t>
            </w:r>
          </w:p>
        </w:tc>
      </w:tr>
      <w:tr w:rsidR="00327102" w:rsidRPr="00637455" w:rsidTr="00327102">
        <w:trPr>
          <w:trHeight w:hRule="exact" w:val="189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27102" w:rsidRDefault="00327102" w:rsidP="00654B3B">
            <w:pPr>
              <w:autoSpaceDE w:val="0"/>
              <w:autoSpaceDN w:val="0"/>
              <w:spacing w:before="72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Многообразие материалов, их свойств и их практическое применение в жизни.Исследование и сравнение элементарных физических, механических и технологических свойств различных материалов. </w:t>
            </w:r>
            <w:r w:rsidRPr="00327102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Выбор материалов по их декоративно-художественным и конструктивным свойствам.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27.10.2022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7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По заданному образцу организовывать свою деятельность: подготавливать рабочее место для работы с бумагой и картоном, правильно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рационально размещать инструменты и материалы в соответствии с индивидуальными особенностями </w:t>
            </w:r>
            <w:r w:rsidRPr="00353DF6">
              <w:rPr>
                <w:lang w:val="ru-RU"/>
              </w:rPr>
              <w:br/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обучающихся</w:t>
            </w:r>
            <w:proofErr w:type="gram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50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0" w:lineRule="auto"/>
              <w:ind w:left="6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po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na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temu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materiali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oblast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primeneniya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klass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-1200175.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htmlhttp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327102" w:rsidRPr="00637455" w:rsidTr="00327102">
        <w:trPr>
          <w:trHeight w:hRule="exact" w:val="22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4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4" w:after="0" w:line="254" w:lineRule="auto"/>
              <w:ind w:left="68"/>
              <w:rPr>
                <w:lang w:val="ru-RU"/>
              </w:rPr>
            </w:pPr>
            <w:proofErr w:type="gramStart"/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Называние и выполнение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основных технологических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операций ручной обработки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материалов в процессе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изготовления изделия: разметка деталей (с помощью линейки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(угольника, циркуля),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формообразование деталей (сгибание, складывание тонкого картона и плотных видов </w:t>
            </w:r>
            <w:proofErr w:type="spellStart"/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бу-маги</w:t>
            </w:r>
            <w:proofErr w:type="spellEnd"/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 и др.), сборка изделия (сшивание)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4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4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4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4" w:after="0" w:line="252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Применять правила рационального и безопасного использования чертёжных инструментов (линейка,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угольник, циркуль)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.О</w:t>
            </w:r>
            <w:proofErr w:type="gram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пределять названия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назначение основных инструментов и приспособлений для ручного труда, использовать их в практической работе;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4" w:after="0" w:line="247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4" w:after="0" w:line="252" w:lineRule="auto"/>
              <w:ind w:left="6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po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na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temu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tehnologicheskie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operacii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ruchnoy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obrabotki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materialov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_4-352773.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</w:t>
            </w:r>
            <w:proofErr w:type="spellEnd"/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327102" w:rsidRPr="00637455" w:rsidTr="00327102">
        <w:trPr>
          <w:trHeight w:hRule="exact" w:val="198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2.3.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47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Подвижноесоединениедеталейизделия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10.11.2022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0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Различать подвижные и неподвижные соединения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деталей в конструкции; использовать щелевой замок;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Default="00327102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27102" w:rsidRPr="00353DF6" w:rsidRDefault="00327102" w:rsidP="00654B3B">
            <w:pPr>
              <w:autoSpaceDE w:val="0"/>
              <w:autoSpaceDN w:val="0"/>
              <w:spacing w:before="72" w:after="0" w:line="252" w:lineRule="auto"/>
              <w:ind w:left="66" w:right="1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Подвижное соединение деталей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/4313/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/220283/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</w:tbl>
    <w:p w:rsidR="004E4354" w:rsidRPr="00353DF6" w:rsidRDefault="004E4354">
      <w:pPr>
        <w:autoSpaceDE w:val="0"/>
        <w:autoSpaceDN w:val="0"/>
        <w:spacing w:after="0" w:line="14" w:lineRule="exact"/>
        <w:rPr>
          <w:lang w:val="ru-RU"/>
        </w:rPr>
      </w:pPr>
    </w:p>
    <w:p w:rsidR="004E4354" w:rsidRPr="00353DF6" w:rsidRDefault="004E4354">
      <w:pPr>
        <w:rPr>
          <w:lang w:val="ru-RU"/>
        </w:rPr>
        <w:sectPr w:rsidR="004E4354" w:rsidRPr="00353DF6">
          <w:pgSz w:w="16840" w:h="11900"/>
          <w:pgMar w:top="284" w:right="544" w:bottom="624" w:left="660" w:header="720" w:footer="720" w:gutter="0"/>
          <w:cols w:space="720" w:equalWidth="0">
            <w:col w:w="15636" w:space="0"/>
          </w:cols>
          <w:docGrid w:linePitch="360"/>
        </w:sectPr>
      </w:pPr>
    </w:p>
    <w:p w:rsidR="004E4354" w:rsidRPr="00353DF6" w:rsidRDefault="004E4354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438"/>
        <w:gridCol w:w="2398"/>
        <w:gridCol w:w="709"/>
        <w:gridCol w:w="30"/>
        <w:gridCol w:w="962"/>
        <w:gridCol w:w="30"/>
        <w:gridCol w:w="963"/>
        <w:gridCol w:w="30"/>
        <w:gridCol w:w="962"/>
        <w:gridCol w:w="30"/>
        <w:gridCol w:w="3655"/>
        <w:gridCol w:w="30"/>
        <w:gridCol w:w="1671"/>
        <w:gridCol w:w="30"/>
        <w:gridCol w:w="3656"/>
        <w:gridCol w:w="12"/>
        <w:gridCol w:w="10"/>
      </w:tblGrid>
      <w:tr w:rsidR="004E4354" w:rsidRPr="00637455" w:rsidTr="0069546C">
        <w:trPr>
          <w:gridAfter w:val="1"/>
          <w:wAfter w:w="10" w:type="dxa"/>
          <w:trHeight w:hRule="exact" w:val="212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2.4.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Использование соответствующих способов обработки материалов в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зависимости от вида и назначения изделия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17.11.2022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57" w:lineRule="auto"/>
              <w:ind w:left="66"/>
              <w:rPr>
                <w:lang w:val="ru-RU"/>
              </w:rPr>
            </w:pP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Анализировать конструкцию изделия, обсуждать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варианты изготовления изделия, называть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выполнять основные технологические операции ручной обработки материалов в процессе изготовления изделия: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разметку деталей с помощью линейки (угольника,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изделия или его деталей по заданному образцу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самостоятельно при выполнении изделия в изученной технике;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52" w:lineRule="auto"/>
              <w:ind w:left="6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po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na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temu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tehnologicheskie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operacii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ruchnoy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obrabotki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materialov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_4-352773.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</w:t>
            </w:r>
            <w:proofErr w:type="spellEnd"/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4E4354" w:rsidRPr="00637455" w:rsidTr="0069546C">
        <w:trPr>
          <w:gridAfter w:val="1"/>
          <w:wAfter w:w="10" w:type="dxa"/>
          <w:trHeight w:hRule="exact" w:val="142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2.5.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27102">
            <w:pPr>
              <w:autoSpaceDE w:val="0"/>
              <w:autoSpaceDN w:val="0"/>
              <w:spacing w:before="72" w:after="0" w:line="252" w:lineRule="auto"/>
              <w:ind w:left="68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условных</w:t>
            </w:r>
            <w:r w:rsidR="00353DF6"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графических</w:t>
            </w:r>
            <w:proofErr w:type="spellEnd"/>
            <w:r w:rsidR="00353DF6" w:rsidRPr="00353DF6">
              <w:rPr>
                <w:lang w:val="ru-RU"/>
              </w:rPr>
              <w:br/>
            </w:r>
            <w:r w:rsidR="00353DF6"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изображений: рисунок, </w:t>
            </w:r>
            <w:r w:rsidR="00353DF6" w:rsidRPr="00353DF6">
              <w:rPr>
                <w:lang w:val="ru-RU"/>
              </w:rPr>
              <w:br/>
            </w:r>
            <w:r w:rsidR="00353DF6"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простейший чертёж, эскиз, схема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24.11.2022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50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Различать виды условных графических изображений: рисунок, простейший чертёж, эскиз, схема.</w:t>
            </w:r>
          </w:p>
          <w:p w:rsidR="004E4354" w:rsidRPr="00353DF6" w:rsidRDefault="00353DF6">
            <w:pPr>
              <w:autoSpaceDE w:val="0"/>
              <w:autoSpaceDN w:val="0"/>
              <w:spacing w:before="18" w:after="0" w:line="252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Использовать в практической работе чертёжные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инструменты — линейку (угольник, циркуль), знать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их функциональное назначение, конструкцию;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2" w:after="0" w:line="233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2" w:after="0" w:line="233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Что такое технологические операции и способы? Что такое чертёж и как его читать?</w:t>
            </w:r>
          </w:p>
          <w:p w:rsidR="004E4354" w:rsidRPr="00353DF6" w:rsidRDefault="00353DF6" w:rsidP="00327102">
            <w:pPr>
              <w:autoSpaceDE w:val="0"/>
              <w:autoSpaceDN w:val="0"/>
              <w:spacing w:before="18" w:after="0" w:line="250" w:lineRule="auto"/>
              <w:ind w:left="6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/5367/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/220140/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4E4354" w:rsidRPr="00637455" w:rsidTr="0069546C">
        <w:trPr>
          <w:gridAfter w:val="1"/>
          <w:wAfter w:w="10" w:type="dxa"/>
          <w:trHeight w:hRule="exact" w:val="140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2.6.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0" w:after="0" w:line="250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Чертёжные инструменты —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линейка (угольник, циркуль).</w:t>
            </w:r>
          </w:p>
          <w:p w:rsidR="004E4354" w:rsidRPr="00353DF6" w:rsidRDefault="00353DF6" w:rsidP="003C774D">
            <w:pPr>
              <w:autoSpaceDE w:val="0"/>
              <w:autoSpaceDN w:val="0"/>
              <w:spacing w:before="18" w:after="0" w:line="250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Их функциональное назначение,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конструкция.Приёмы безопасной работы колющими (циркуль)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инструментами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4E4354"/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0" w:after="0" w:line="250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Различать виды условных графических изображений: рисунок, простейший чертёж, эскиз, схема.</w:t>
            </w:r>
          </w:p>
          <w:p w:rsidR="004E4354" w:rsidRPr="00353DF6" w:rsidRDefault="00353DF6">
            <w:pPr>
              <w:autoSpaceDE w:val="0"/>
              <w:autoSpaceDN w:val="0"/>
              <w:spacing w:before="18" w:after="0" w:line="252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Использовать в практической работе чертёжные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инструменты — линейку (угольник, циркуль), знать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их функциональное назначение, конструкцию;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>
            <w:pPr>
              <w:autoSpaceDE w:val="0"/>
              <w:autoSpaceDN w:val="0"/>
              <w:spacing w:before="70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>
            <w:pPr>
              <w:autoSpaceDE w:val="0"/>
              <w:autoSpaceDN w:val="0"/>
              <w:spacing w:before="70" w:after="0" w:line="233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Что такое технологические операции и способы? Что такое чертёж и как его читать?</w:t>
            </w:r>
          </w:p>
          <w:p w:rsidR="004E4354" w:rsidRPr="00353DF6" w:rsidRDefault="00353DF6" w:rsidP="003C774D">
            <w:pPr>
              <w:autoSpaceDE w:val="0"/>
              <w:autoSpaceDN w:val="0"/>
              <w:spacing w:before="18" w:after="0" w:line="250" w:lineRule="auto"/>
              <w:ind w:left="6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/5367/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/220140/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3C774D" w:rsidRPr="00637455" w:rsidTr="0069546C">
        <w:trPr>
          <w:gridAfter w:val="1"/>
          <w:wAfter w:w="10" w:type="dxa"/>
          <w:trHeight w:hRule="exact" w:val="156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2.7.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53DF6" w:rsidRDefault="003C774D" w:rsidP="00654B3B">
            <w:pPr>
              <w:autoSpaceDE w:val="0"/>
              <w:autoSpaceDN w:val="0"/>
              <w:spacing w:before="72" w:after="0" w:line="247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Технология обработки бумаги и картона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01.12.2022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53DF6" w:rsidRDefault="003C774D" w:rsidP="00654B3B">
            <w:pPr>
              <w:autoSpaceDE w:val="0"/>
              <w:autoSpaceDN w:val="0"/>
              <w:spacing w:before="72" w:after="0" w:line="254" w:lineRule="auto"/>
              <w:ind w:left="66"/>
              <w:rPr>
                <w:lang w:val="ru-RU"/>
              </w:rPr>
            </w:pP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Наблюдать, сравнивать, сопоставлять свойства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бумаги (состав, цвет, прочность); определять виды бумаг.</w:t>
            </w:r>
            <w:proofErr w:type="gram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53DF6" w:rsidRDefault="003C774D" w:rsidP="003C774D">
            <w:pPr>
              <w:autoSpaceDE w:val="0"/>
              <w:autoSpaceDN w:val="0"/>
              <w:spacing w:before="72" w:after="0" w:line="252" w:lineRule="auto"/>
              <w:ind w:left="66" w:right="1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Работа с бумагой и картоном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po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rabota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bumagoy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kartonom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klass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-2749399.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htmlhttp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3C774D" w:rsidRPr="00637455" w:rsidTr="0069546C">
        <w:trPr>
          <w:gridAfter w:val="1"/>
          <w:wAfter w:w="10" w:type="dxa"/>
          <w:trHeight w:hRule="exact" w:val="16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2.8.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C774D" w:rsidRDefault="003C774D" w:rsidP="00654B3B">
            <w:pPr>
              <w:autoSpaceDE w:val="0"/>
              <w:autoSpaceDN w:val="0"/>
              <w:spacing w:before="72" w:after="0" w:line="254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Назначение линий чертежа (контур, линия разреза, сгиба, выносная, размерная). </w:t>
            </w:r>
            <w:r w:rsidRPr="003C774D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Чтение условных графических </w:t>
            </w:r>
            <w:r w:rsidRPr="003C774D">
              <w:rPr>
                <w:lang w:val="ru-RU"/>
              </w:rPr>
              <w:br/>
            </w:r>
            <w:r w:rsidRPr="003C774D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изображений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08.12.2022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53DF6" w:rsidRDefault="003C774D" w:rsidP="00654B3B">
            <w:pPr>
              <w:autoSpaceDE w:val="0"/>
              <w:autoSpaceDN w:val="0"/>
              <w:spacing w:before="72" w:after="0" w:line="252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Читать графическую чертёжную документацию: рисунок, простейший чертёж, эскиз и схему с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учётом условных обозначений;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2" w:after="0" w:line="233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53DF6" w:rsidRDefault="003C774D" w:rsidP="00654B3B">
            <w:pPr>
              <w:autoSpaceDE w:val="0"/>
              <w:autoSpaceDN w:val="0"/>
              <w:spacing w:before="72" w:after="0" w:line="252" w:lineRule="auto"/>
              <w:ind w:left="66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uroku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na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temu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chto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takoe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chertezh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kak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ego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prochitat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priglasitelniy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bilet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klass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umk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shkola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rossii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-2015179.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html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69546C" w:rsidRPr="00637455" w:rsidTr="0069546C">
        <w:trPr>
          <w:gridAfter w:val="1"/>
          <w:wAfter w:w="10" w:type="dxa"/>
          <w:trHeight w:hRule="exact" w:val="16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2.9.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4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Построение прямоугольника от двух прямых углов (от одного прямого угла).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15.12.2022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4" w:after="0" w:line="252" w:lineRule="auto"/>
              <w:ind w:left="66" w:right="28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Выполнять построение прямоугольника от двух прямых углов, от одного прямого угла;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4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4" w:after="0" w:line="252" w:lineRule="auto"/>
              <w:ind w:left="66" w:right="1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/5369/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/220229/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3C774D" w:rsidRPr="00637455" w:rsidTr="0069546C">
        <w:trPr>
          <w:gridAfter w:val="1"/>
          <w:wAfter w:w="10" w:type="dxa"/>
          <w:trHeight w:hRule="exact" w:val="155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lastRenderedPageBreak/>
              <w:t>2.9.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53DF6" w:rsidRDefault="003C774D" w:rsidP="00654B3B">
            <w:pPr>
              <w:autoSpaceDE w:val="0"/>
              <w:autoSpaceDN w:val="0"/>
              <w:spacing w:before="74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Построение прямоугольника от двух прямых углов (от одного прямого угла).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4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4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15.12.2022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53DF6" w:rsidRDefault="003C774D" w:rsidP="00654B3B">
            <w:pPr>
              <w:autoSpaceDE w:val="0"/>
              <w:autoSpaceDN w:val="0"/>
              <w:spacing w:before="74" w:after="0" w:line="252" w:lineRule="auto"/>
              <w:ind w:left="66" w:right="28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Выполнять построение прямоугольника от двух прямых углов, от одного прямого угла;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Default="003C774D" w:rsidP="00654B3B">
            <w:pPr>
              <w:autoSpaceDE w:val="0"/>
              <w:autoSpaceDN w:val="0"/>
              <w:spacing w:before="74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C774D" w:rsidRPr="00353DF6" w:rsidRDefault="003C774D" w:rsidP="003C774D">
            <w:pPr>
              <w:autoSpaceDE w:val="0"/>
              <w:autoSpaceDN w:val="0"/>
              <w:spacing w:before="74" w:after="0" w:line="252" w:lineRule="auto"/>
              <w:ind w:left="66" w:right="1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/5369/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/220229/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69546C" w:rsidRPr="00637455" w:rsidTr="0069546C">
        <w:trPr>
          <w:gridAfter w:val="1"/>
          <w:wAfter w:w="10" w:type="dxa"/>
          <w:trHeight w:hRule="exact" w:val="155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2.10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2" w:after="0" w:line="252" w:lineRule="auto"/>
              <w:ind w:left="68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Сгибание и складывание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тонкого картона и плотных видов бумаги — </w:t>
            </w:r>
            <w:proofErr w:type="spellStart"/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биговка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22.12.2022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2" w:after="0" w:line="254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По заданному образцу организовывать свою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деятельность: подготавливать рабочее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место для работы с бумагой и картоном, правильно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рационально размещать инструменты и материалы в соответствии с индивидуальными особенностями 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обучающихся</w:t>
            </w:r>
            <w:proofErr w:type="gram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, под контролем учителя в процессе выполнения изделия контролировать и при необходимости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восстанавливать порядок на рабочем месте; убирать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рабочее место;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9546C">
            <w:pPr>
              <w:autoSpaceDE w:val="0"/>
              <w:autoSpaceDN w:val="0"/>
              <w:spacing w:before="72" w:after="0" w:line="245" w:lineRule="auto"/>
              <w:ind w:left="66" w:right="12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Сгибание картона. </w:t>
            </w:r>
            <w:proofErr w:type="spell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Биговка</w:t>
            </w:r>
            <w:proofErr w:type="spellEnd"/>
          </w:p>
          <w:p w:rsidR="0069546C" w:rsidRPr="00353DF6" w:rsidRDefault="0069546C" w:rsidP="0069546C">
            <w:pPr>
              <w:autoSpaceDE w:val="0"/>
              <w:autoSpaceDN w:val="0"/>
              <w:spacing w:after="0" w:line="245" w:lineRule="auto"/>
              <w:ind w:left="66" w:right="1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/5972/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/31091/</w:t>
            </w:r>
          </w:p>
          <w:p w:rsidR="0069546C" w:rsidRPr="00353DF6" w:rsidRDefault="0069546C" w:rsidP="0069546C">
            <w:pPr>
              <w:autoSpaceDE w:val="0"/>
              <w:autoSpaceDN w:val="0"/>
              <w:spacing w:after="0" w:line="250" w:lineRule="auto"/>
              <w:ind w:left="66" w:right="1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69546C" w:rsidRPr="00637455" w:rsidTr="0069546C">
        <w:trPr>
          <w:gridAfter w:val="1"/>
          <w:wAfter w:w="10" w:type="dxa"/>
          <w:trHeight w:hRule="exact" w:val="155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2" w:after="0" w:line="250" w:lineRule="auto"/>
              <w:ind w:left="68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Разметка деталей с опорой на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простейший чертёж, эскиз.</w:t>
            </w:r>
          </w:p>
          <w:p w:rsidR="0069546C" w:rsidRPr="00353DF6" w:rsidRDefault="0069546C" w:rsidP="00654B3B">
            <w:pPr>
              <w:autoSpaceDE w:val="0"/>
              <w:autoSpaceDN w:val="0"/>
              <w:spacing w:before="18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Изготовление изделий по рисунку, простейшему чертежу или эскизу, схеме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/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2" w:after="0" w:line="250" w:lineRule="auto"/>
              <w:ind w:left="66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Планировать свою деятельность по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предложенному в учебнике, рабочей тетради образцу;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2" w:after="0" w:line="252" w:lineRule="auto"/>
              <w:ind w:left="66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uroku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na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temu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chto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takoe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chertezh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kak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ego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prochitat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priglasitelniy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bilet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klass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umk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shkola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rossii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-2015179.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html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69546C" w:rsidRPr="00637455" w:rsidTr="0069546C">
        <w:trPr>
          <w:gridAfter w:val="1"/>
          <w:wAfter w:w="10" w:type="dxa"/>
          <w:trHeight w:hRule="exact" w:val="143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2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Использование измерений,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вычислений и построений для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решения практических задач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12.01.2023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2" w:after="0" w:line="247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Осваивать построение окружности и разметку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деталей с помощью циркуля;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9546C">
            <w:pPr>
              <w:tabs>
                <w:tab w:val="left" w:pos="3698"/>
              </w:tabs>
              <w:autoSpaceDE w:val="0"/>
              <w:autoSpaceDN w:val="0"/>
              <w:spacing w:before="72" w:after="0" w:line="250" w:lineRule="auto"/>
              <w:ind w:left="66" w:right="15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reshenie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prakticheskih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zadach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._2_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klass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-159226.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htmhttp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69546C" w:rsidRPr="00637455" w:rsidTr="0069546C">
        <w:trPr>
          <w:gridAfter w:val="1"/>
          <w:wAfter w:w="10" w:type="dxa"/>
          <w:trHeight w:hRule="exact" w:val="155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2.13.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654B3B">
            <w:pPr>
              <w:autoSpaceDE w:val="0"/>
              <w:autoSpaceDN w:val="0"/>
              <w:spacing w:before="72" w:after="0" w:line="250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19.01.2023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5662AA" w:rsidRDefault="0069546C" w:rsidP="00654B3B">
            <w:pPr>
              <w:autoSpaceDE w:val="0"/>
              <w:autoSpaceDN w:val="0"/>
              <w:spacing w:before="72" w:after="0" w:line="250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Выполнять подвижное соединение деталей изделия на проволоку, толстую </w:t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нитку;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Default="0069546C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546C" w:rsidRPr="00353DF6" w:rsidRDefault="0069546C" w:rsidP="005662AA">
            <w:pPr>
              <w:autoSpaceDE w:val="0"/>
              <w:autoSpaceDN w:val="0"/>
              <w:spacing w:before="72" w:after="0" w:line="250" w:lineRule="auto"/>
              <w:ind w:left="66" w:right="1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Сборка деталей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prezentaciya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po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sborka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detaley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_2_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klass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-299851.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htmhttp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5662AA" w:rsidRPr="00637455" w:rsidTr="0069546C">
        <w:trPr>
          <w:gridAfter w:val="1"/>
          <w:wAfter w:w="10" w:type="dxa"/>
          <w:trHeight w:hRule="exact" w:val="155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5662AA" w:rsidRDefault="005662AA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2.14.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5662AA" w:rsidRDefault="005662AA" w:rsidP="00654B3B">
            <w:pPr>
              <w:autoSpaceDE w:val="0"/>
              <w:autoSpaceDN w:val="0"/>
              <w:spacing w:before="72" w:after="0" w:line="250" w:lineRule="auto"/>
              <w:ind w:left="68" w:right="432"/>
              <w:rPr>
                <w:lang w:val="ru-RU"/>
              </w:rPr>
            </w:pP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Технология обработки текстильных материалов.</w:t>
            </w:r>
          </w:p>
          <w:p w:rsidR="005662AA" w:rsidRPr="005662AA" w:rsidRDefault="005662AA" w:rsidP="00654B3B">
            <w:pPr>
              <w:autoSpaceDE w:val="0"/>
              <w:autoSpaceDN w:val="0"/>
              <w:spacing w:before="18" w:after="0" w:line="254" w:lineRule="auto"/>
              <w:ind w:left="68" w:right="288"/>
              <w:rPr>
                <w:lang w:val="ru-RU"/>
              </w:rPr>
            </w:pP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Строение ткани (поперечное и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продольное направление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нитей). Ткани и нитки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растительного происхождения (полученные на основе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натурального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сырья)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5662AA" w:rsidRDefault="005662AA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5662AA" w:rsidRDefault="005662AA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5662AA" w:rsidRDefault="005662AA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5662AA" w:rsidRDefault="005662AA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26.01.2023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5662AA" w:rsidRDefault="005662AA" w:rsidP="00654B3B">
            <w:pPr>
              <w:autoSpaceDE w:val="0"/>
              <w:autoSpaceDN w:val="0"/>
              <w:spacing w:before="72" w:after="0" w:line="254" w:lineRule="auto"/>
              <w:ind w:left="66"/>
              <w:rPr>
                <w:lang w:val="ru-RU"/>
              </w:rPr>
            </w:pP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Наблюдать строение ткани (поперечное и продольное направление нитей), ткани и нитки растительного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происхождения (полученные на основе натурального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сырья), различать виды натуральных тканей: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хлопчатобумажные, шёлковые, шерстяные, их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происхождение, сравнение образцов. Определять </w:t>
            </w:r>
            <w:r w:rsidRPr="005662AA">
              <w:rPr>
                <w:lang w:val="ru-RU"/>
              </w:rPr>
              <w:br/>
            </w:r>
            <w:proofErr w:type="gramStart"/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лицевую</w:t>
            </w:r>
            <w:proofErr w:type="gramEnd"/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и изнаночную стороны тканей (кроме </w:t>
            </w:r>
            <w:r w:rsidRPr="005662AA">
              <w:rPr>
                <w:lang w:val="ru-RU"/>
              </w:rPr>
              <w:br/>
            </w:r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шерстяных);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5662AA" w:rsidRDefault="005662AA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 w:rsidRPr="005662AA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Pr="00B351D3" w:rsidRDefault="00B351D3" w:rsidP="00B351D3">
            <w:pPr>
              <w:pStyle w:val="31"/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  <w:lang w:val="ru-RU"/>
              </w:rPr>
            </w:pP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  <w:lang w:val="ru-RU"/>
              </w:rPr>
              <w:t xml:space="preserve">Натуральные ткани </w:t>
            </w:r>
            <w:r w:rsidRPr="00B351D3">
              <w:rPr>
                <w:rFonts w:ascii="Times New Roman" w:hAnsi="Times New Roman" w:cs="Times New Roman"/>
                <w:b w:val="0"/>
                <w:color w:val="auto"/>
                <w:sz w:val="16"/>
                <w:szCs w:val="16"/>
                <w:lang w:val="ru-RU"/>
              </w:rPr>
              <w:br/>
            </w: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</w:rPr>
              <w:t>https</w:t>
            </w: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</w:rPr>
              <w:t>resh</w:t>
            </w:r>
            <w:proofErr w:type="spellEnd"/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</w:rPr>
              <w:t>edu</w:t>
            </w:r>
            <w:proofErr w:type="spellEnd"/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</w:rPr>
              <w:t>ru</w:t>
            </w:r>
            <w:proofErr w:type="spellEnd"/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  <w:lang w:val="ru-RU"/>
              </w:rPr>
              <w:t>/</w:t>
            </w: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</w:rPr>
              <w:t>subject</w:t>
            </w: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  <w:lang w:val="ru-RU"/>
              </w:rPr>
              <w:t>/</w:t>
            </w: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</w:rPr>
              <w:t>lesson</w:t>
            </w: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  <w:lang w:val="ru-RU"/>
              </w:rPr>
              <w:t>/5370/</w:t>
            </w: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</w:rPr>
              <w:t>main</w:t>
            </w:r>
            <w:r w:rsidRPr="00B351D3">
              <w:rPr>
                <w:rFonts w:ascii="Times New Roman" w:hAnsi="Times New Roman" w:cs="Times New Roman"/>
                <w:b w:val="0"/>
                <w:color w:val="auto"/>
                <w:w w:val="97"/>
                <w:sz w:val="16"/>
                <w:szCs w:val="16"/>
                <w:lang w:val="ru-RU"/>
              </w:rPr>
              <w:t>/220548/</w:t>
            </w:r>
          </w:p>
          <w:p w:rsidR="005662AA" w:rsidRPr="00353DF6" w:rsidRDefault="005662AA" w:rsidP="005662AA">
            <w:pPr>
              <w:autoSpaceDE w:val="0"/>
              <w:autoSpaceDN w:val="0"/>
              <w:spacing w:before="72" w:after="0" w:line="250" w:lineRule="auto"/>
              <w:ind w:right="12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5662AA" w:rsidRPr="00637455" w:rsidTr="005662AA">
        <w:trPr>
          <w:gridAfter w:val="1"/>
          <w:wAfter w:w="10" w:type="dxa"/>
          <w:trHeight w:hRule="exact" w:val="129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Default="005662AA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2.15.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Default="005662AA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Видыниток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швейные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мулине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Default="005662AA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Default="005662AA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Default="005662AA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Default="005662AA" w:rsidP="00654B3B"/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353DF6" w:rsidRDefault="005662AA" w:rsidP="00654B3B">
            <w:pPr>
              <w:autoSpaceDE w:val="0"/>
              <w:autoSpaceDN w:val="0"/>
              <w:spacing w:before="72" w:after="0" w:line="250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Определять виды ниток: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шёлковые, мулине, швейные, пряжа, их использование;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Default="005662AA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62AA" w:rsidRPr="00353DF6" w:rsidRDefault="005662AA" w:rsidP="00654B3B">
            <w:pPr>
              <w:autoSpaceDE w:val="0"/>
              <w:autoSpaceDN w:val="0"/>
              <w:spacing w:before="72" w:after="0" w:line="233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Какие бывают нитки и ткани?</w:t>
            </w:r>
          </w:p>
          <w:p w:rsidR="005662AA" w:rsidRPr="00353DF6" w:rsidRDefault="005662AA" w:rsidP="00654B3B">
            <w:pPr>
              <w:autoSpaceDE w:val="0"/>
              <w:autoSpaceDN w:val="0"/>
              <w:spacing w:before="18" w:after="0" w:line="233" w:lineRule="auto"/>
              <w:ind w:left="6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/5976/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/220521/</w:t>
            </w:r>
          </w:p>
          <w:p w:rsidR="005662AA" w:rsidRPr="00353DF6" w:rsidRDefault="005662AA" w:rsidP="005662AA">
            <w:pPr>
              <w:autoSpaceDE w:val="0"/>
              <w:autoSpaceDN w:val="0"/>
              <w:spacing w:after="0" w:line="247" w:lineRule="auto"/>
              <w:ind w:left="66" w:right="15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B351D3" w:rsidRPr="00637455" w:rsidTr="00E51081">
        <w:trPr>
          <w:gridAfter w:val="1"/>
          <w:wAfter w:w="10" w:type="dxa"/>
          <w:trHeight w:hRule="exact" w:val="115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Default="00B351D3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lastRenderedPageBreak/>
              <w:t>2.16.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Pr="00353DF6" w:rsidRDefault="00B351D3" w:rsidP="00654B3B">
            <w:pPr>
              <w:autoSpaceDE w:val="0"/>
              <w:autoSpaceDN w:val="0"/>
              <w:spacing w:before="72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Трикотаж, нетканые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материалы (общее представление), его строение и основные свойства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Default="00B351D3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Default="00B351D3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Default="00B351D3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Default="00B351D3" w:rsidP="00654B3B">
            <w:pPr>
              <w:autoSpaceDE w:val="0"/>
              <w:autoSpaceDN w:val="0"/>
              <w:spacing w:before="72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02.02.2023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Pr="00353DF6" w:rsidRDefault="00B351D3" w:rsidP="00654B3B">
            <w:pPr>
              <w:autoSpaceDE w:val="0"/>
              <w:autoSpaceDN w:val="0"/>
              <w:spacing w:before="72" w:after="0" w:line="254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Определять под руководством учителя сырьё для производства натуральных тканей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(хлопковые и льняные ткани вырабатывают из волокон растительного происхождения; шерстяные производят из волокна, получаемого из шерсти животных);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Default="00B351D3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1D3" w:rsidRPr="00353DF6" w:rsidRDefault="00B351D3" w:rsidP="00654B3B">
            <w:pPr>
              <w:autoSpaceDE w:val="0"/>
              <w:autoSpaceDN w:val="0"/>
              <w:spacing w:before="72" w:after="0" w:line="233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Какие бывают нитки и ткани?</w:t>
            </w:r>
          </w:p>
          <w:p w:rsidR="00B351D3" w:rsidRPr="00353DF6" w:rsidRDefault="00B351D3" w:rsidP="00654B3B">
            <w:pPr>
              <w:autoSpaceDE w:val="0"/>
              <w:autoSpaceDN w:val="0"/>
              <w:spacing w:before="18" w:after="0" w:line="250" w:lineRule="auto"/>
              <w:ind w:left="66" w:right="15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/5976/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/220521/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E51081" w:rsidRPr="00637455" w:rsidTr="00E51081">
        <w:trPr>
          <w:gridAfter w:val="1"/>
          <w:wAfter w:w="10" w:type="dxa"/>
          <w:trHeight w:hRule="exact" w:val="126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Default="00E51081" w:rsidP="00654B3B">
            <w:pPr>
              <w:autoSpaceDE w:val="0"/>
              <w:autoSpaceDN w:val="0"/>
              <w:spacing w:before="72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2.17.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Pr="00353DF6" w:rsidRDefault="00E51081" w:rsidP="00654B3B">
            <w:pPr>
              <w:autoSpaceDE w:val="0"/>
              <w:autoSpaceDN w:val="0"/>
              <w:spacing w:before="72" w:after="0" w:line="254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Варианты строчки прямого стежка (перевивы, наборы) и/или строчка косого стежка и её варианты (крестик, стебельчатая,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ёлочка)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Default="00E51081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Default="00E51081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Default="00E51081" w:rsidP="00654B3B">
            <w:pPr>
              <w:autoSpaceDE w:val="0"/>
              <w:autoSpaceDN w:val="0"/>
              <w:spacing w:before="72"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Default="00E51081" w:rsidP="00654B3B"/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Pr="00353DF6" w:rsidRDefault="00E51081" w:rsidP="00654B3B">
            <w:pPr>
              <w:autoSpaceDE w:val="0"/>
              <w:autoSpaceDN w:val="0"/>
              <w:spacing w:before="72" w:after="0" w:line="254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Соблюдать технологическую последовательность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изготовления несложного швейного изделия (разметка деталей, выкраивание деталей, отделка деталей,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сшивание деталей); Использовать приёмы работы с нитками (наматывание, сшивание, вышивка);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Default="00E51081" w:rsidP="00654B3B">
            <w:pPr>
              <w:autoSpaceDE w:val="0"/>
              <w:autoSpaceDN w:val="0"/>
              <w:spacing w:before="72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1081" w:rsidRPr="00353DF6" w:rsidRDefault="00E51081" w:rsidP="00654B3B">
            <w:pPr>
              <w:autoSpaceDE w:val="0"/>
              <w:autoSpaceDN w:val="0"/>
              <w:spacing w:before="72" w:after="0" w:line="228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Строчка косого стежка. Есть ли у неё «дочки»? </w:t>
            </w:r>
          </w:p>
          <w:p w:rsidR="00E51081" w:rsidRPr="00353DF6" w:rsidRDefault="00E51081" w:rsidP="00E51081">
            <w:pPr>
              <w:autoSpaceDE w:val="0"/>
              <w:autoSpaceDN w:val="0"/>
              <w:spacing w:before="18" w:after="0" w:line="252" w:lineRule="auto"/>
              <w:ind w:left="66" w:right="15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/5977/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start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/220571/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0A0664" w:rsidRPr="00637455" w:rsidTr="00FB3D4A">
        <w:trPr>
          <w:gridAfter w:val="1"/>
          <w:wAfter w:w="10" w:type="dxa"/>
          <w:trHeight w:hRule="exact" w:val="127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Default="000A0664" w:rsidP="00654B3B">
            <w:pPr>
              <w:autoSpaceDE w:val="0"/>
              <w:autoSpaceDN w:val="0"/>
              <w:spacing w:before="7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2.18.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Pr="00353DF6" w:rsidRDefault="000A0664" w:rsidP="00654B3B">
            <w:pPr>
              <w:autoSpaceDE w:val="0"/>
              <w:autoSpaceDN w:val="0"/>
              <w:spacing w:before="70"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Лекало. Разметка с помощью лекала (простейшей выкройки)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Default="000A0664" w:rsidP="00654B3B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Default="000A0664" w:rsidP="00654B3B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Default="000A0664" w:rsidP="00654B3B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Default="000A0664" w:rsidP="00654B3B">
            <w:pPr>
              <w:autoSpaceDE w:val="0"/>
              <w:autoSpaceDN w:val="0"/>
              <w:spacing w:before="7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09.02.2023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Pr="00353DF6" w:rsidRDefault="000A0664" w:rsidP="00654B3B">
            <w:pPr>
              <w:autoSpaceDE w:val="0"/>
              <w:autoSpaceDN w:val="0"/>
              <w:spacing w:before="70" w:after="0" w:line="250" w:lineRule="auto"/>
              <w:ind w:left="66" w:right="28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Выполнять разметку с помощью лекала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(простейшей выкройки);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Default="000A0664" w:rsidP="00654B3B">
            <w:pPr>
              <w:autoSpaceDE w:val="0"/>
              <w:autoSpaceDN w:val="0"/>
              <w:spacing w:before="70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0664" w:rsidRPr="00D107FE" w:rsidRDefault="00D107FE" w:rsidP="000A0664">
            <w:pPr>
              <w:autoSpaceDE w:val="0"/>
              <w:autoSpaceDN w:val="0"/>
              <w:spacing w:before="72" w:after="0" w:line="228" w:lineRule="auto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Как ткань превращается в изделие?  Лекало </w:t>
            </w:r>
            <w:r w:rsidR="000A0664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="000A0664" w:rsidRPr="00D107FE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 w:rsidR="000A0664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="000A0664" w:rsidRPr="00D107FE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 w:rsidR="000A0664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="000A0664" w:rsidRPr="00D107FE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 w:rsidR="000A0664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="000A0664" w:rsidRPr="00D107FE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="000A0664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subject</w:t>
            </w:r>
            <w:r w:rsidR="000A0664" w:rsidRPr="00D107FE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="000A0664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lesson</w:t>
            </w:r>
            <w:r w:rsidR="000A0664" w:rsidRPr="00D107FE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/5978/</w:t>
            </w:r>
            <w:r w:rsidR="000A0664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main</w:t>
            </w:r>
            <w:r w:rsidR="000A0664" w:rsidRPr="00D107FE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/220666/</w:t>
            </w:r>
          </w:p>
          <w:p w:rsidR="000A0664" w:rsidRPr="00353DF6" w:rsidRDefault="000A0664" w:rsidP="000A0664">
            <w:pPr>
              <w:autoSpaceDE w:val="0"/>
              <w:autoSpaceDN w:val="0"/>
              <w:spacing w:before="72" w:after="0" w:line="228" w:lineRule="auto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FB3D4A" w:rsidRPr="00637455" w:rsidTr="00FB3D4A">
        <w:trPr>
          <w:gridAfter w:val="1"/>
          <w:wAfter w:w="10" w:type="dxa"/>
          <w:trHeight w:hRule="exact" w:val="142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2.19.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52" w:lineRule="auto"/>
              <w:ind w:left="68"/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Технологическая последовательность изготовления </w:t>
            </w:r>
            <w:r w:rsidRPr="00FB3D4A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несложного швейного изделия (разметка деталей, выкраивание </w:t>
            </w:r>
            <w:r w:rsidRPr="00FB3D4A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деталей, отделка деталей, сшивание деталей)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33" w:lineRule="auto"/>
              <w:ind w:left="68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33" w:lineRule="auto"/>
              <w:ind w:left="68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33" w:lineRule="auto"/>
              <w:ind w:left="68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50" w:lineRule="auto"/>
              <w:ind w:left="66" w:right="288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Соблюдать технологическую последовательность 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изготовления несложного швейного изделия (разметка деталей, выкраивание деталей, отделка деталей, 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сшивание деталей);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45" w:lineRule="auto"/>
              <w:ind w:left="68" w:right="144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2" w:after="0" w:line="228" w:lineRule="auto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Сборка швейного изделия 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multiurok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files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prezentatsiia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uroku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tekhnologii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tekhnologicheski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htmlhttp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kudesniki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rozmisel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«Творите!»</w:t>
            </w:r>
          </w:p>
        </w:tc>
      </w:tr>
      <w:tr w:rsidR="00FB3D4A" w:rsidRPr="00637455" w:rsidTr="00FB3D4A">
        <w:trPr>
          <w:gridAfter w:val="1"/>
          <w:wAfter w:w="10" w:type="dxa"/>
          <w:trHeight w:hRule="exact" w:val="126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654B3B">
            <w:pPr>
              <w:autoSpaceDE w:val="0"/>
              <w:autoSpaceDN w:val="0"/>
              <w:spacing w:before="70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2.20.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52" w:lineRule="auto"/>
              <w:ind w:left="68"/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Использование </w:t>
            </w:r>
            <w:r w:rsidRPr="00FB3D4A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дополнительных материалов </w:t>
            </w:r>
            <w:r w:rsidRPr="00FB3D4A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(например, </w:t>
            </w:r>
            <w:r w:rsidRPr="00FB3D4A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проволока, пряжа, бусины и др.)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654B3B">
            <w:pPr>
              <w:autoSpaceDE w:val="0"/>
              <w:autoSpaceDN w:val="0"/>
              <w:spacing w:before="70" w:after="0" w:line="233" w:lineRule="auto"/>
              <w:ind w:left="68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654B3B">
            <w:pPr>
              <w:autoSpaceDE w:val="0"/>
              <w:autoSpaceDN w:val="0"/>
              <w:spacing w:before="70" w:after="0" w:line="233" w:lineRule="auto"/>
              <w:ind w:left="68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654B3B">
            <w:pPr>
              <w:autoSpaceDE w:val="0"/>
              <w:autoSpaceDN w:val="0"/>
              <w:spacing w:before="70" w:after="0" w:line="233" w:lineRule="auto"/>
              <w:ind w:left="68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0.5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654B3B">
            <w:pPr>
              <w:autoSpaceDE w:val="0"/>
              <w:autoSpaceDN w:val="0"/>
              <w:spacing w:before="70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16.02.2023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0" w:after="0" w:line="250" w:lineRule="auto"/>
              <w:ind w:left="66" w:right="288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Понимать особенности 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разметки деталей кроя и 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резания (раскрой) ткани и по лекалу (или выкройке); 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Выполнять отделку деталей изделия, используя строчки стежков, а также различными отделочными материалами;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654B3B">
            <w:pPr>
              <w:autoSpaceDE w:val="0"/>
              <w:autoSpaceDN w:val="0"/>
              <w:spacing w:before="70" w:after="0" w:line="245" w:lineRule="auto"/>
              <w:ind w:left="68" w:right="144"/>
              <w:rPr>
                <w:rFonts w:ascii="Times New Roman" w:eastAsia="Times New Roman" w:hAnsi="Times New Roman"/>
                <w:color w:val="000000"/>
                <w:w w:val="97"/>
                <w:sz w:val="15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FB3D4A" w:rsidRDefault="00FB3D4A" w:rsidP="00FB3D4A">
            <w:pPr>
              <w:autoSpaceDE w:val="0"/>
              <w:autoSpaceDN w:val="0"/>
              <w:spacing w:before="72" w:after="0" w:line="228" w:lineRule="auto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Сборка швейного изделия 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multiurok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files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prezentatsiia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uroku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tekhnologii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tekhnologicheski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htmlhttp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kudesniki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br/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rozmisel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ru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«Творите!»</w:t>
            </w:r>
          </w:p>
        </w:tc>
      </w:tr>
      <w:tr w:rsidR="00FB3D4A" w:rsidTr="00654B3B">
        <w:trPr>
          <w:trHeight w:hRule="exact" w:val="326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2" w:after="0" w:line="233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Итогопомодулю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2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14</w:t>
            </w:r>
          </w:p>
        </w:tc>
        <w:tc>
          <w:tcPr>
            <w:tcW w:w="1207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/>
        </w:tc>
      </w:tr>
      <w:tr w:rsidR="00FB3D4A" w:rsidTr="00654B3B">
        <w:trPr>
          <w:trHeight w:hRule="exact" w:val="326"/>
        </w:trPr>
        <w:tc>
          <w:tcPr>
            <w:tcW w:w="1561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2" w:after="0" w:line="228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 xml:space="preserve"> 3. КОНСТРУИРОВАНИЕ И МОДЕЛИРОВАНИЕ</w:t>
            </w:r>
          </w:p>
        </w:tc>
      </w:tr>
      <w:tr w:rsidR="00FB3D4A" w:rsidRPr="00637455" w:rsidTr="00FB3D4A">
        <w:trPr>
          <w:gridAfter w:val="2"/>
          <w:wAfter w:w="22" w:type="dxa"/>
          <w:trHeight w:hRule="exact" w:val="148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0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3.1.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353DF6" w:rsidRDefault="00FB3D4A" w:rsidP="00654B3B">
            <w:pPr>
              <w:autoSpaceDE w:val="0"/>
              <w:autoSpaceDN w:val="0"/>
              <w:spacing w:before="70" w:after="0" w:line="254" w:lineRule="auto"/>
              <w:ind w:left="68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Основные и дополнительные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детали. Общее представление 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правилах создания гармоничной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композиции.Симметрия,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способы разметки и конструирования симметричных форм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0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23.02.2023 02.03.2023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353DF6" w:rsidRDefault="00FB3D4A" w:rsidP="00654B3B">
            <w:pPr>
              <w:autoSpaceDE w:val="0"/>
              <w:autoSpaceDN w:val="0"/>
              <w:spacing w:before="70" w:after="0" w:line="254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Выделять основные и дополнительные детали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конструкции, называть их форму и определять способ соединения; анализировать конструкцию изделия по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рисунку, фотографии, схеме и готовому образцу;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конструировать и моделировать изделия из различных материалов по простейшему чертежу или эскизу;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0"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before="70" w:after="0" w:line="233" w:lineRule="auto"/>
              <w:ind w:left="6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 xml:space="preserve">https://resh.edu.ru/subject/lesson/5971/main/219042/ </w:t>
            </w:r>
          </w:p>
          <w:p w:rsidR="00FB3D4A" w:rsidRPr="00353DF6" w:rsidRDefault="00FB3D4A" w:rsidP="00654B3B">
            <w:pPr>
              <w:autoSpaceDE w:val="0"/>
              <w:autoSpaceDN w:val="0"/>
              <w:spacing w:before="198" w:after="0" w:line="247" w:lineRule="auto"/>
              <w:ind w:left="66" w:right="14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FB3D4A" w:rsidRPr="00637455" w:rsidTr="00FB3D4A">
        <w:trPr>
          <w:gridAfter w:val="2"/>
          <w:wAfter w:w="22" w:type="dxa"/>
          <w:trHeight w:hRule="exact" w:val="156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3.2.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353DF6" w:rsidRDefault="00FB3D4A" w:rsidP="00654B3B">
            <w:pPr>
              <w:autoSpaceDE w:val="0"/>
              <w:autoSpaceDN w:val="0"/>
              <w:spacing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Конструирование и моделирование изделий из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различных материалов по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простейшему чертежу или эскизу</w:t>
            </w: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09.03.2023 16.03.2023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353DF6" w:rsidRDefault="00FB3D4A" w:rsidP="00654B3B">
            <w:pPr>
              <w:autoSpaceDE w:val="0"/>
              <w:autoSpaceDN w:val="0"/>
              <w:spacing w:after="0" w:line="254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Вносить элементарные конструктивные изменения 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дополнения в изделие в связи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с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дополненными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/изменёнными функциями/условиями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использования: изменять детали конструкции изделия для создания разных его вариантов, вносить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творческие изменения в создаваемые изделия;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Учитывать основные принципы создания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конструкции: прочность и жёсткость;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Default="00FB3D4A" w:rsidP="00654B3B">
            <w:pPr>
              <w:autoSpaceDE w:val="0"/>
              <w:autoSpaceDN w:val="0"/>
              <w:spacing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B3D4A" w:rsidRPr="00353DF6" w:rsidRDefault="00FB3D4A" w:rsidP="00654B3B">
            <w:pPr>
              <w:autoSpaceDE w:val="0"/>
              <w:autoSpaceDN w:val="0"/>
              <w:spacing w:after="0" w:line="252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Конструирование изделия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multiurok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files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prezentatsiia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uroku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tekhnologii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konstruktsiia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iz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htmlhttp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</w:tbl>
    <w:p w:rsidR="00B351D3" w:rsidRDefault="00B351D3">
      <w:pPr>
        <w:rPr>
          <w:lang w:val="ru-RU"/>
        </w:rPr>
      </w:pPr>
    </w:p>
    <w:p w:rsidR="004E4354" w:rsidRPr="00353DF6" w:rsidRDefault="004E4354">
      <w:pPr>
        <w:autoSpaceDE w:val="0"/>
        <w:autoSpaceDN w:val="0"/>
        <w:spacing w:after="0" w:line="14" w:lineRule="exact"/>
        <w:rPr>
          <w:lang w:val="ru-RU"/>
        </w:rPr>
      </w:pPr>
    </w:p>
    <w:p w:rsidR="004E4354" w:rsidRPr="00353DF6" w:rsidRDefault="004E4354">
      <w:pPr>
        <w:rPr>
          <w:lang w:val="ru-RU"/>
        </w:rPr>
        <w:sectPr w:rsidR="004E4354" w:rsidRPr="00353DF6" w:rsidSect="000A0664">
          <w:pgSz w:w="16840" w:h="11900"/>
          <w:pgMar w:top="284" w:right="544" w:bottom="530" w:left="660" w:header="720" w:footer="720" w:gutter="0"/>
          <w:cols w:space="720"/>
          <w:docGrid w:linePitch="360"/>
        </w:sectPr>
      </w:pPr>
    </w:p>
    <w:p w:rsidR="004E4354" w:rsidRPr="00353DF6" w:rsidRDefault="004E4354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438"/>
        <w:gridCol w:w="2398"/>
        <w:gridCol w:w="709"/>
        <w:gridCol w:w="992"/>
        <w:gridCol w:w="993"/>
        <w:gridCol w:w="992"/>
        <w:gridCol w:w="3685"/>
        <w:gridCol w:w="1701"/>
        <w:gridCol w:w="3698"/>
      </w:tblGrid>
      <w:tr w:rsidR="004E4354" w:rsidRPr="00637455" w:rsidTr="00FB3D4A">
        <w:trPr>
          <w:trHeight w:hRule="exact" w:val="71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3.3.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FB3D4A" w:rsidRDefault="00353DF6" w:rsidP="00774939">
            <w:pPr>
              <w:autoSpaceDE w:val="0"/>
              <w:autoSpaceDN w:val="0"/>
              <w:spacing w:after="0" w:line="250" w:lineRule="auto"/>
              <w:ind w:left="68"/>
              <w:rPr>
                <w:lang w:val="ru-RU"/>
              </w:rPr>
            </w:pPr>
            <w:r w:rsidRPr="00FB3D4A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Подвижное </w:t>
            </w:r>
            <w:r w:rsidR="00FB3D4A" w:rsidRPr="00FB3D4A">
              <w:rPr>
                <w:sz w:val="16"/>
                <w:szCs w:val="16"/>
                <w:lang w:val="ru-RU"/>
              </w:rPr>
              <w:t>с</w:t>
            </w:r>
            <w:r w:rsidRPr="00FB3D4A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оединение деталей конструкции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FB3D4A" w:rsidRDefault="00353DF6" w:rsidP="00774939">
            <w:pPr>
              <w:autoSpaceDE w:val="0"/>
              <w:autoSpaceDN w:val="0"/>
              <w:spacing w:after="0" w:line="233" w:lineRule="auto"/>
              <w:ind w:left="68"/>
              <w:rPr>
                <w:lang w:val="ru-RU"/>
              </w:rPr>
            </w:pP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FB3D4A" w:rsidRDefault="00353DF6" w:rsidP="00774939">
            <w:pPr>
              <w:autoSpaceDE w:val="0"/>
              <w:autoSpaceDN w:val="0"/>
              <w:spacing w:after="0" w:line="233" w:lineRule="auto"/>
              <w:ind w:left="68"/>
              <w:rPr>
                <w:lang w:val="ru-RU"/>
              </w:rPr>
            </w:pP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FB3D4A" w:rsidRDefault="00353DF6" w:rsidP="00774939">
            <w:pPr>
              <w:autoSpaceDE w:val="0"/>
              <w:autoSpaceDN w:val="0"/>
              <w:spacing w:after="0" w:line="233" w:lineRule="auto"/>
              <w:ind w:left="68"/>
              <w:rPr>
                <w:lang w:val="ru-RU"/>
              </w:rPr>
            </w:pP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FB3D4A" w:rsidRDefault="00353DF6" w:rsidP="00774939">
            <w:pPr>
              <w:autoSpaceDE w:val="0"/>
              <w:autoSpaceDN w:val="0"/>
              <w:spacing w:after="0" w:line="245" w:lineRule="auto"/>
              <w:rPr>
                <w:lang w:val="ru-RU"/>
              </w:rPr>
            </w:pP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23.03.2023 13.04.2023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74939">
            <w:pPr>
              <w:autoSpaceDE w:val="0"/>
              <w:autoSpaceDN w:val="0"/>
              <w:spacing w:after="0" w:line="250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При выполнении практических работ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учитывать правила создания гармоничной композиции;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45" w:lineRule="auto"/>
              <w:ind w:left="68" w:right="144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Практическая </w:t>
            </w:r>
            <w:proofErr w:type="spellStart"/>
            <w:r w:rsidRPr="00FB3D4A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  <w:p w:rsidR="00FB3D4A" w:rsidRPr="00FB3D4A" w:rsidRDefault="00FB3D4A" w:rsidP="00774939">
            <w:pPr>
              <w:autoSpaceDE w:val="0"/>
              <w:autoSpaceDN w:val="0"/>
              <w:spacing w:after="0" w:line="245" w:lineRule="auto"/>
              <w:ind w:left="68" w:right="144"/>
              <w:rPr>
                <w:lang w:val="ru-RU"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FB3D4A">
            <w:pPr>
              <w:autoSpaceDE w:val="0"/>
              <w:autoSpaceDN w:val="0"/>
              <w:spacing w:after="0" w:line="247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4E4354" w:rsidRPr="00637455" w:rsidTr="007C1D5D">
        <w:trPr>
          <w:trHeight w:hRule="exact" w:val="155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3.4.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74939">
            <w:pPr>
              <w:autoSpaceDE w:val="0"/>
              <w:autoSpaceDN w:val="0"/>
              <w:spacing w:after="0" w:line="252" w:lineRule="auto"/>
              <w:ind w:left="68" w:right="28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Внесение элементарных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конструктивных изменений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дополнений в изделие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20.04.2023 04.05.2023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74939">
            <w:pPr>
              <w:autoSpaceDE w:val="0"/>
              <w:autoSpaceDN w:val="0"/>
              <w:spacing w:after="0" w:line="254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Вносить элементарные конструктивные изменения и дополнения в изделие в связи дополненными/изменёнными функциями/условиями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использования: изменять детали конструкции изделия для создания разных его вариантов, вносить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творческие изменения в создаваемые изделия;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Учитывать основные принципы создания конструкции: прочность и жёсткость;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50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FB3D4A">
            <w:pPr>
              <w:autoSpaceDE w:val="0"/>
              <w:autoSpaceDN w:val="0"/>
              <w:spacing w:after="0" w:line="245" w:lineRule="auto"/>
              <w:ind w:left="66" w:right="15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Конструирование изделия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multiurok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files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prezentatsiia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uroku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tekhnologii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konstruktsiia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iz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html</w:t>
            </w:r>
          </w:p>
        </w:tc>
      </w:tr>
      <w:tr w:rsidR="004E4354" w:rsidTr="007C1D5D">
        <w:trPr>
          <w:trHeight w:hRule="exact" w:val="284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Итогопомодулю</w:t>
            </w:r>
            <w:proofErr w:type="spellEnd"/>
          </w:p>
          <w:p w:rsidR="007C1D5D" w:rsidRDefault="007C1D5D" w:rsidP="00774939">
            <w:pPr>
              <w:autoSpaceDE w:val="0"/>
              <w:autoSpaceDN w:val="0"/>
              <w:spacing w:after="0" w:line="233" w:lineRule="auto"/>
              <w:ind w:left="68"/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</w:pPr>
          </w:p>
          <w:p w:rsidR="007C1D5D" w:rsidRPr="007C1D5D" w:rsidRDefault="007C1D5D" w:rsidP="00774939">
            <w:pPr>
              <w:autoSpaceDE w:val="0"/>
              <w:autoSpaceDN w:val="0"/>
              <w:spacing w:after="0" w:line="233" w:lineRule="auto"/>
              <w:ind w:left="68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10</w:t>
            </w:r>
          </w:p>
        </w:tc>
        <w:tc>
          <w:tcPr>
            <w:tcW w:w="12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4E4354" w:rsidP="00774939"/>
        </w:tc>
      </w:tr>
      <w:tr w:rsidR="004E4354" w:rsidTr="007C1D5D">
        <w:trPr>
          <w:trHeight w:hRule="exact" w:val="429"/>
        </w:trPr>
        <w:tc>
          <w:tcPr>
            <w:tcW w:w="15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4E4354" w:rsidRDefault="00353DF6" w:rsidP="007C1D5D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</w:rPr>
              <w:t>Модуль 4. ИНФОРМАЦИОННО-КОММУНИКАТИВНЫЕ ТЕХНОЛОГИИ</w:t>
            </w:r>
          </w:p>
        </w:tc>
      </w:tr>
      <w:tr w:rsidR="004E4354" w:rsidRPr="00637455" w:rsidTr="00FB3D4A">
        <w:trPr>
          <w:trHeight w:hRule="exact" w:val="90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4.1.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74939">
            <w:pPr>
              <w:autoSpaceDE w:val="0"/>
              <w:autoSpaceDN w:val="0"/>
              <w:spacing w:after="0" w:line="252" w:lineRule="auto"/>
              <w:ind w:left="68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Демонстрация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учителем готовых материалов на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информационных носителях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11.05.2023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74939">
            <w:pPr>
              <w:autoSpaceDE w:val="0"/>
              <w:autoSpaceDN w:val="0"/>
              <w:spacing w:after="0" w:line="252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Анализировать готовые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материалы, представленные учителем на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информационных носителях;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74939">
            <w:pPr>
              <w:autoSpaceDE w:val="0"/>
              <w:autoSpaceDN w:val="0"/>
              <w:spacing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Самооценка с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использованием«Оценочного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листа»;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C1D5D">
            <w:pPr>
              <w:autoSpaceDE w:val="0"/>
              <w:autoSpaceDN w:val="0"/>
              <w:spacing w:after="0" w:line="252" w:lineRule="auto"/>
              <w:ind w:left="66" w:right="15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resh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edu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/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4E4354" w:rsidRPr="00637455" w:rsidTr="007C1D5D">
        <w:trPr>
          <w:trHeight w:hRule="exact" w:val="109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4.2.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74939">
            <w:pPr>
              <w:autoSpaceDE w:val="0"/>
              <w:autoSpaceDN w:val="0"/>
              <w:spacing w:after="0" w:line="252" w:lineRule="auto"/>
              <w:ind w:left="6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Поиск информации. Интернет как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 xml:space="preserve">источник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b/>
                <w:color w:val="000000"/>
                <w:w w:val="97"/>
                <w:sz w:val="15"/>
                <w:lang w:val="ru-RU"/>
              </w:rPr>
              <w:t>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18.05.2023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74939">
            <w:pPr>
              <w:autoSpaceDE w:val="0"/>
              <w:autoSpaceDN w:val="0"/>
              <w:spacing w:after="0" w:line="252" w:lineRule="auto"/>
              <w:ind w:left="6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Осуществлять поиск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информации, в том числе в Интернете под руководством взрослого;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45" w:lineRule="auto"/>
              <w:ind w:left="68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;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Pr="00353DF6" w:rsidRDefault="00353DF6" w:rsidP="007C1D5D">
            <w:pPr>
              <w:autoSpaceDE w:val="0"/>
              <w:autoSpaceDN w:val="0"/>
              <w:spacing w:after="0" w:line="245" w:lineRule="auto"/>
              <w:ind w:left="66" w:right="15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Поиск информации 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multiurok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files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prezentatsiia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poisk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informatsii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v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internete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-2-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klas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html</w:t>
            </w:r>
          </w:p>
          <w:p w:rsidR="004E4354" w:rsidRPr="00353DF6" w:rsidRDefault="00353DF6" w:rsidP="007C1D5D">
            <w:pPr>
              <w:autoSpaceDE w:val="0"/>
              <w:autoSpaceDN w:val="0"/>
              <w:spacing w:after="0" w:line="247" w:lineRule="auto"/>
              <w:ind w:left="66" w:right="15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kudesniki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gallery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галерея детских рисунков «Дети в Интернете»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chg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Fairy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творческий фестиваль «Детская сказка»</w:t>
            </w:r>
            <w:r w:rsidRPr="00353DF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http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www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rozmisel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irk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ru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children</w:t>
            </w: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 xml:space="preserve"> - «Творите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!»</w:t>
            </w:r>
            <w:proofErr w:type="gramEnd"/>
          </w:p>
        </w:tc>
      </w:tr>
      <w:tr w:rsidR="004E4354" w:rsidTr="00FB3D4A">
        <w:trPr>
          <w:trHeight w:hRule="exact" w:val="306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Итогопомодулю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353DF6" w:rsidP="00774939">
            <w:pPr>
              <w:autoSpaceDE w:val="0"/>
              <w:autoSpaceDN w:val="0"/>
              <w:spacing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</w:t>
            </w:r>
          </w:p>
        </w:tc>
        <w:tc>
          <w:tcPr>
            <w:tcW w:w="12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4354" w:rsidRDefault="004E4354" w:rsidP="00774939"/>
        </w:tc>
      </w:tr>
    </w:tbl>
    <w:p w:rsidR="004E4354" w:rsidRDefault="004E4354">
      <w:pPr>
        <w:autoSpaceDE w:val="0"/>
        <w:autoSpaceDN w:val="0"/>
        <w:spacing w:after="0" w:line="14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2836"/>
        <w:gridCol w:w="709"/>
        <w:gridCol w:w="992"/>
        <w:gridCol w:w="993"/>
        <w:gridCol w:w="10064"/>
      </w:tblGrid>
      <w:tr w:rsidR="00774939" w:rsidTr="00FB3D4A">
        <w:trPr>
          <w:trHeight w:hRule="exact" w:val="40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939" w:rsidRPr="00353DF6" w:rsidRDefault="00774939" w:rsidP="0023209D">
            <w:pPr>
              <w:autoSpaceDE w:val="0"/>
              <w:autoSpaceDN w:val="0"/>
              <w:spacing w:after="0" w:line="245" w:lineRule="auto"/>
              <w:ind w:left="68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w w:val="97"/>
                <w:sz w:val="15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939" w:rsidRDefault="00774939" w:rsidP="0023209D">
            <w:pPr>
              <w:autoSpaceDE w:val="0"/>
              <w:autoSpaceDN w:val="0"/>
              <w:spacing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939" w:rsidRDefault="00774939" w:rsidP="0023209D">
            <w:pPr>
              <w:autoSpaceDE w:val="0"/>
              <w:autoSpaceDN w:val="0"/>
              <w:spacing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939" w:rsidRDefault="00774939" w:rsidP="0023209D">
            <w:pPr>
              <w:autoSpaceDE w:val="0"/>
              <w:autoSpaceDN w:val="0"/>
              <w:spacing w:after="0" w:line="228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5"/>
              </w:rPr>
              <w:t>23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74939" w:rsidRDefault="00774939" w:rsidP="0023209D"/>
        </w:tc>
      </w:tr>
    </w:tbl>
    <w:p w:rsidR="004E4354" w:rsidRDefault="004E4354">
      <w:pPr>
        <w:autoSpaceDE w:val="0"/>
        <w:autoSpaceDN w:val="0"/>
        <w:spacing w:after="0" w:line="14" w:lineRule="exact"/>
      </w:pPr>
    </w:p>
    <w:p w:rsidR="004E4354" w:rsidRDefault="004E4354">
      <w:pPr>
        <w:sectPr w:rsidR="004E4354" w:rsidSect="000A0664">
          <w:pgSz w:w="16840" w:h="11900"/>
          <w:pgMar w:top="284" w:right="544" w:bottom="1440" w:left="660" w:header="720" w:footer="720" w:gutter="0"/>
          <w:cols w:space="720"/>
          <w:docGrid w:linePitch="360"/>
        </w:sectPr>
      </w:pPr>
    </w:p>
    <w:p w:rsidR="004E4354" w:rsidRDefault="004E4354">
      <w:pPr>
        <w:autoSpaceDE w:val="0"/>
        <w:autoSpaceDN w:val="0"/>
        <w:spacing w:after="78" w:line="220" w:lineRule="exact"/>
      </w:pPr>
    </w:p>
    <w:p w:rsidR="004E4354" w:rsidRDefault="00353DF6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0915" w:type="dxa"/>
        <w:tblInd w:w="6" w:type="dxa"/>
        <w:tblLayout w:type="fixed"/>
        <w:tblLook w:val="04A0"/>
      </w:tblPr>
      <w:tblGrid>
        <w:gridCol w:w="504"/>
        <w:gridCol w:w="3146"/>
        <w:gridCol w:w="732"/>
        <w:gridCol w:w="1004"/>
        <w:gridCol w:w="1276"/>
        <w:gridCol w:w="1417"/>
        <w:gridCol w:w="1276"/>
        <w:gridCol w:w="1560"/>
      </w:tblGrid>
      <w:tr w:rsidR="00626A14" w:rsidTr="0020656B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 w:rsidP="00626A14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 w:rsidP="00626A14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 w:rsidP="00626A14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 w:rsidP="00626A14">
            <w:pPr>
              <w:autoSpaceDE w:val="0"/>
              <w:autoSpaceDN w:val="0"/>
              <w:spacing w:before="98" w:after="0" w:line="271" w:lineRule="auto"/>
              <w:ind w:left="72" w:right="432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 w:rsidP="00626A14">
            <w:pPr>
              <w:autoSpaceDE w:val="0"/>
              <w:autoSpaceDN w:val="0"/>
              <w:spacing w:before="98" w:after="0" w:line="271" w:lineRule="auto"/>
              <w:ind w:left="72" w:right="432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214379" w:rsidTr="00626A14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/>
        </w:tc>
        <w:tc>
          <w:tcPr>
            <w:tcW w:w="3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214379" w:rsidRDefault="00214379" w:rsidP="00743E4B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proofErr w:type="spellStart"/>
            <w:r w:rsidRPr="0021437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214379" w:rsidRDefault="00214379" w:rsidP="00626A14">
            <w:pPr>
              <w:autoSpaceDE w:val="0"/>
              <w:autoSpaceDN w:val="0"/>
              <w:spacing w:before="98" w:after="0" w:line="262" w:lineRule="auto"/>
              <w:ind w:left="72"/>
              <w:jc w:val="center"/>
              <w:rPr>
                <w:sz w:val="20"/>
                <w:szCs w:val="20"/>
              </w:rPr>
            </w:pPr>
            <w:r w:rsidRPr="0021437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 w:rsidP="00626A14">
            <w:pPr>
              <w:autoSpaceDE w:val="0"/>
              <w:autoSpaceDN w:val="0"/>
              <w:spacing w:before="98" w:after="0" w:line="262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п</w:t>
            </w:r>
            <w:r w:rsidR="00214379" w:rsidRPr="0021437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рактичес</w:t>
            </w:r>
            <w:proofErr w:type="spellEnd"/>
          </w:p>
          <w:p w:rsidR="00214379" w:rsidRPr="00214379" w:rsidRDefault="00214379" w:rsidP="00626A14">
            <w:pPr>
              <w:autoSpaceDE w:val="0"/>
              <w:autoSpaceDN w:val="0"/>
              <w:spacing w:before="98" w:after="0" w:line="262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21437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киеработы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Pr="00626A14" w:rsidRDefault="00626A14" w:rsidP="00626A14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379" w:rsidRPr="00626A14" w:rsidRDefault="00626A14" w:rsidP="00626A14">
            <w:pPr>
              <w:jc w:val="center"/>
              <w:rPr>
                <w:b/>
                <w:lang w:val="ru-RU"/>
              </w:rPr>
            </w:pPr>
            <w:r w:rsidRPr="00626A14">
              <w:rPr>
                <w:b/>
                <w:lang w:val="ru-RU"/>
              </w:rPr>
              <w:t>по факту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/>
        </w:tc>
      </w:tr>
      <w:tr w:rsidR="00214379" w:rsidTr="00214379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353DF6" w:rsidRDefault="0021437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Рукотворный мир —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результат труда человека.</w:t>
            </w:r>
          </w:p>
          <w:p w:rsidR="00214379" w:rsidRPr="00353DF6" w:rsidRDefault="00214379">
            <w:pPr>
              <w:autoSpaceDE w:val="0"/>
              <w:autoSpaceDN w:val="0"/>
              <w:spacing w:before="70" w:after="0" w:line="283" w:lineRule="auto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Элементарные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представления об основном принципе создания мира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вещей: прочность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конструкции, удобство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использования, эстетическая выразительность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 w:rsidP="00214379">
            <w:pPr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14379" w:rsidTr="0021437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(композиция, цвет, тон и др.).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Входнаяконтрольнаяработа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214379" w:rsidRDefault="00214379" w:rsidP="00214379">
            <w:pPr>
              <w:autoSpaceDE w:val="0"/>
              <w:autoSpaceDN w:val="0"/>
              <w:spacing w:before="98" w:after="0" w:line="271" w:lineRule="auto"/>
              <w:ind w:left="72" w:right="1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</w:tr>
      <w:tr w:rsidR="00214379" w:rsidTr="00214379">
        <w:trPr>
          <w:trHeight w:hRule="exact" w:val="708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353DF6" w:rsidRDefault="002143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технологическом процессе.</w:t>
            </w:r>
          </w:p>
          <w:p w:rsidR="00214379" w:rsidRPr="00353DF6" w:rsidRDefault="00214379">
            <w:pPr>
              <w:autoSpaceDE w:val="0"/>
              <w:autoSpaceDN w:val="0"/>
              <w:spacing w:before="70" w:after="0" w:line="288" w:lineRule="auto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анализ устройства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назначения изделия,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выстраивание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последовательности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практических действий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технологических операций, подбор материалов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инструментов, экономная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разметка, обработка с целью получения (выделения)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деталей, сборка, отделка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изделия, проверка изделия в действии, внесение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необходимых дополнений и изменений. Изготовление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изделий из различных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материалов с соблюдением этапов технологического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процесса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626A14" w:rsidRDefault="00626A14" w:rsidP="00214379">
            <w:pPr>
              <w:autoSpaceDE w:val="0"/>
              <w:autoSpaceDN w:val="0"/>
              <w:spacing w:before="98" w:after="0" w:line="262" w:lineRule="auto"/>
              <w:ind w:left="72" w:right="1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</w:p>
        </w:tc>
      </w:tr>
      <w:tr w:rsidR="00214379" w:rsidTr="00214379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Традиции и современность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626A14" w:rsidRDefault="00214379" w:rsidP="00214379">
            <w:pPr>
              <w:autoSpaceDE w:val="0"/>
              <w:autoSpaceDN w:val="0"/>
              <w:spacing w:before="98" w:after="0" w:line="262" w:lineRule="auto"/>
              <w:ind w:left="72" w:right="1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 w:rsidR="00626A14"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</w:tbl>
    <w:p w:rsidR="004E4354" w:rsidRDefault="004E4354">
      <w:pPr>
        <w:autoSpaceDE w:val="0"/>
        <w:autoSpaceDN w:val="0"/>
        <w:spacing w:after="0" w:line="14" w:lineRule="exact"/>
      </w:pPr>
    </w:p>
    <w:p w:rsidR="004E4354" w:rsidRDefault="004E4354">
      <w:pPr>
        <w:sectPr w:rsidR="004E4354" w:rsidSect="000A0664">
          <w:pgSz w:w="11900" w:h="16840"/>
          <w:pgMar w:top="298" w:right="650" w:bottom="632" w:left="666" w:header="720" w:footer="720" w:gutter="0"/>
          <w:cols w:space="720"/>
          <w:docGrid w:linePitch="360"/>
        </w:sectPr>
      </w:pPr>
    </w:p>
    <w:p w:rsidR="004E4354" w:rsidRDefault="004E4354">
      <w:pPr>
        <w:autoSpaceDE w:val="0"/>
        <w:autoSpaceDN w:val="0"/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04"/>
        <w:gridCol w:w="3146"/>
        <w:gridCol w:w="732"/>
        <w:gridCol w:w="1004"/>
        <w:gridCol w:w="1276"/>
        <w:gridCol w:w="1417"/>
        <w:gridCol w:w="1276"/>
        <w:gridCol w:w="1559"/>
      </w:tblGrid>
      <w:tr w:rsidR="00214379" w:rsidTr="00626A14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353DF6" w:rsidRDefault="0021437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Новая жизнь древних профессий.</w:t>
            </w:r>
          </w:p>
          <w:p w:rsidR="00214379" w:rsidRPr="00353DF6" w:rsidRDefault="00214379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Совершенствование их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технологических процессов.</w:t>
            </w:r>
          </w:p>
          <w:p w:rsidR="00214379" w:rsidRPr="00353DF6" w:rsidRDefault="00214379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Мастера и их профессии, правила мастера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214379" w:rsidRDefault="00214379" w:rsidP="0021437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214379" w:rsidTr="00626A1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Культурные традиции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214379" w:rsidRDefault="00214379" w:rsidP="00214379">
            <w:pPr>
              <w:autoSpaceDE w:val="0"/>
              <w:autoSpaceDN w:val="0"/>
              <w:spacing w:before="98" w:after="0" w:line="262" w:lineRule="auto"/>
              <w:ind w:left="72" w:right="14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214379" w:rsidTr="00626A14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353DF6" w:rsidRDefault="00214379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Элементарная творческая и проектная деятельность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(создание замысла, его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детализация и воплощение).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626A14" w:rsidRDefault="00626A14" w:rsidP="0021437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</w:p>
        </w:tc>
      </w:tr>
      <w:tr w:rsidR="00214379" w:rsidTr="00626A1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Несложные коллективные, групповые проекты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626A14" w:rsidRDefault="00214379" w:rsidP="00626A14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</w:t>
            </w:r>
            <w:r w:rsidR="00626A14">
              <w:rPr>
                <w:rFonts w:ascii="Times New Roman" w:eastAsia="Times New Roman" w:hAnsi="Times New Roman"/>
                <w:color w:val="000000"/>
                <w:sz w:val="24"/>
              </w:rPr>
              <w:t>ктическаяработа</w:t>
            </w:r>
            <w:proofErr w:type="spellEnd"/>
          </w:p>
        </w:tc>
      </w:tr>
      <w:tr w:rsidR="00214379" w:rsidTr="00626A14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353DF6" w:rsidRDefault="00214379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Многообразие материалов, их свойств и их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практическое применение в жизни Исследование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сравнение элементарных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физических, механических и технологических свойств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различных материалов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626A14" w:rsidRDefault="00214379" w:rsidP="00626A14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 w:rsidR="00626A14"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214379" w:rsidTr="00626A14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353DF6" w:rsidRDefault="00214379">
            <w:pPr>
              <w:autoSpaceDE w:val="0"/>
              <w:autoSpaceDN w:val="0"/>
              <w:spacing w:before="98" w:after="0" w:line="288" w:lineRule="auto"/>
              <w:ind w:left="72" w:right="144"/>
              <w:rPr>
                <w:lang w:val="ru-RU"/>
              </w:rPr>
            </w:pPr>
            <w:proofErr w:type="gramStart"/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 материалов по их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декоративно -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художественным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конструктивным свойствам Называние и выполнение основных технологических операций ручной обработки материалов в процессе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изготовления изделия: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разметка деталей (с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помощью линейки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(угольника, циркуля),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формообразование деталей (сгибание, складывание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тонкого картона и плотных видов бумаги и др.), сборка изделия (сшивание)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626A14" w:rsidRDefault="00626A14" w:rsidP="00626A14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</w:p>
        </w:tc>
      </w:tr>
      <w:tr w:rsidR="00214379" w:rsidTr="00626A14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Подвижное соединение деталей изделия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Default="0021437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79" w:rsidRDefault="0021437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14379" w:rsidRPr="00626A14" w:rsidRDefault="00626A14" w:rsidP="00626A14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</w:p>
        </w:tc>
      </w:tr>
    </w:tbl>
    <w:p w:rsidR="004E4354" w:rsidRDefault="004E4354">
      <w:pPr>
        <w:autoSpaceDE w:val="0"/>
        <w:autoSpaceDN w:val="0"/>
        <w:spacing w:after="0" w:line="14" w:lineRule="exact"/>
      </w:pPr>
    </w:p>
    <w:p w:rsidR="004E4354" w:rsidRDefault="004E4354">
      <w:pPr>
        <w:sectPr w:rsidR="004E4354" w:rsidSect="000A0664">
          <w:pgSz w:w="11900" w:h="16840"/>
          <w:pgMar w:top="284" w:right="650" w:bottom="692" w:left="666" w:header="720" w:footer="720" w:gutter="0"/>
          <w:cols w:space="720"/>
          <w:docGrid w:linePitch="360"/>
        </w:sectPr>
      </w:pPr>
    </w:p>
    <w:p w:rsidR="004E4354" w:rsidRDefault="004E4354">
      <w:pPr>
        <w:autoSpaceDE w:val="0"/>
        <w:autoSpaceDN w:val="0"/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04"/>
        <w:gridCol w:w="3146"/>
        <w:gridCol w:w="732"/>
        <w:gridCol w:w="1004"/>
        <w:gridCol w:w="1276"/>
        <w:gridCol w:w="1417"/>
        <w:gridCol w:w="1276"/>
        <w:gridCol w:w="1559"/>
      </w:tblGrid>
      <w:tr w:rsidR="00626A14" w:rsidTr="00626A14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соответствующих способов обработки материалов в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зависимости от вида 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назначения изделия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 w:rsidP="00626A14">
            <w:pPr>
              <w:tabs>
                <w:tab w:val="left" w:pos="1559"/>
              </w:tabs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26A14" w:rsidTr="00626A14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86" w:lineRule="auto"/>
              <w:ind w:left="72"/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условных графических изображений: рисунок,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простейший чертёж, эскиз, схема.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Чертёжные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линейка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(угольник, циркуль). Их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функциональное назначение, конструкция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 w:rsidP="00626A14">
            <w:pPr>
              <w:tabs>
                <w:tab w:val="left" w:pos="1559"/>
              </w:tabs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26A14" w:rsidTr="00626A1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Приёмы безопасной работы колющими (циркуль)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инструментами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 w:rsidP="00626A14">
            <w:pPr>
              <w:tabs>
                <w:tab w:val="left" w:pos="1559"/>
              </w:tabs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Технология обработки бумаги и картона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 w:rsidP="00626A14">
            <w:pPr>
              <w:tabs>
                <w:tab w:val="left" w:pos="1559"/>
              </w:tabs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Назначение линий чертежа (контур, линия разреза,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сгиба, выносная, размерная).</w:t>
            </w:r>
          </w:p>
          <w:p w:rsidR="00626A14" w:rsidRPr="00353DF6" w:rsidRDefault="00626A14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Чтение условных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графических изображений</w:t>
            </w:r>
            <w:proofErr w:type="gramStart"/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прямоугольника от двух прямых углов (от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одного прямого угла).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 w:rsidP="00626A14">
            <w:pPr>
              <w:tabs>
                <w:tab w:val="left" w:pos="1559"/>
              </w:tabs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35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Разметка деталей с опорой на простейший чертёж,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эскиз. </w:t>
            </w:r>
            <w:proofErr w:type="spellStart"/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Изготовление изделий по рисунку,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простейшему чертежу или эскизу, схеме.</w:t>
            </w:r>
          </w:p>
          <w:p w:rsidR="00626A14" w:rsidRPr="00353DF6" w:rsidRDefault="00626A14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измерений, вычислений и построений для решения практических задач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 w:rsidP="00626A14">
            <w:pPr>
              <w:tabs>
                <w:tab w:val="left" w:pos="1559"/>
              </w:tabs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Подвижное соединение деталей на проволоку, толстую нитку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 w:rsidP="00626A14">
            <w:pPr>
              <w:tabs>
                <w:tab w:val="left" w:pos="1559"/>
              </w:tabs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</w:tbl>
    <w:p w:rsidR="004E4354" w:rsidRDefault="004E4354">
      <w:pPr>
        <w:autoSpaceDE w:val="0"/>
        <w:autoSpaceDN w:val="0"/>
        <w:spacing w:after="0" w:line="14" w:lineRule="exact"/>
      </w:pPr>
    </w:p>
    <w:p w:rsidR="004E4354" w:rsidRDefault="004E4354">
      <w:pPr>
        <w:sectPr w:rsidR="004E4354" w:rsidSect="000A0664">
          <w:pgSz w:w="11900" w:h="16840"/>
          <w:pgMar w:top="284" w:right="650" w:bottom="1030" w:left="666" w:header="720" w:footer="720" w:gutter="0"/>
          <w:cols w:space="720"/>
          <w:docGrid w:linePitch="360"/>
        </w:sectPr>
      </w:pPr>
    </w:p>
    <w:p w:rsidR="004E4354" w:rsidRDefault="004E4354">
      <w:pPr>
        <w:autoSpaceDE w:val="0"/>
        <w:autoSpaceDN w:val="0"/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04"/>
        <w:gridCol w:w="3146"/>
        <w:gridCol w:w="732"/>
        <w:gridCol w:w="1004"/>
        <w:gridCol w:w="1276"/>
        <w:gridCol w:w="1417"/>
        <w:gridCol w:w="1276"/>
        <w:gridCol w:w="1559"/>
      </w:tblGrid>
      <w:tr w:rsidR="00626A14" w:rsidTr="00626A14">
        <w:trPr>
          <w:trHeight w:hRule="exact" w:val="497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 w:rsidP="007C1D5D">
            <w:pPr>
              <w:autoSpaceDE w:val="0"/>
              <w:autoSpaceDN w:val="0"/>
              <w:spacing w:after="0" w:line="262" w:lineRule="auto"/>
              <w:ind w:left="72" w:right="43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Технология обработки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текстильных материалов.</w:t>
            </w:r>
          </w:p>
          <w:p w:rsidR="00626A14" w:rsidRPr="00353DF6" w:rsidRDefault="00626A14" w:rsidP="007C1D5D">
            <w:pPr>
              <w:autoSpaceDE w:val="0"/>
              <w:autoSpaceDN w:val="0"/>
              <w:spacing w:after="0" w:line="286" w:lineRule="auto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Строение ткани (поперечное и продольное направление нитей) Ткани и нитки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растительного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происхождения (полученные на основе натурального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сырья). Виды ниток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(швейные, мулине).</w:t>
            </w:r>
          </w:p>
          <w:p w:rsidR="00626A14" w:rsidRPr="00353DF6" w:rsidRDefault="00626A14" w:rsidP="007C1D5D">
            <w:pPr>
              <w:autoSpaceDE w:val="0"/>
              <w:autoSpaceDN w:val="0"/>
              <w:spacing w:after="0" w:line="281" w:lineRule="auto"/>
              <w:ind w:left="72" w:right="86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Трикотаж, нетканые материалы (общее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представление), его строение и основные свойства.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Лекало. Разметка с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помощью лекала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(простейшей выкройки)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Технологическая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последовательность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изготовления несложного швейного изделия (разметка деталей, выкраивание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деталей, отделка деталей,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сшивание деталей).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дополнительных материалов (например, проволока,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пряжа, бусины и др.).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 и дополнительные детали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23.02.2023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Общее представление о правилах создания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гармоничной композиции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Устный</w:t>
            </w:r>
            <w:proofErr w:type="spellEnd"/>
            <w:r w:rsidRPr="00626A14">
              <w:br/>
            </w: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опрос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09.03.2023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Устный</w:t>
            </w:r>
            <w:proofErr w:type="spellEnd"/>
            <w:r w:rsidRPr="00626A14">
              <w:br/>
            </w: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опрос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  <w:tr w:rsidR="00626A14" w:rsidTr="00626A1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Способы разметки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симметричных форм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16.03.2023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 w:rsidRPr="00626A14">
              <w:rPr>
                <w:rFonts w:ascii="Times New Roman" w:eastAsia="Times New Roman" w:hAnsi="Times New Roman"/>
                <w:color w:val="000000"/>
              </w:rPr>
              <w:t xml:space="preserve"> Практическая </w:t>
            </w:r>
            <w:r w:rsidRPr="00626A14">
              <w:tab/>
            </w:r>
            <w:r w:rsidRPr="00626A14">
              <w:rPr>
                <w:rFonts w:ascii="Times New Roman" w:eastAsia="Times New Roman" w:hAnsi="Times New Roman"/>
                <w:color w:val="000000"/>
              </w:rPr>
              <w:t>работа;</w:t>
            </w:r>
          </w:p>
        </w:tc>
      </w:tr>
      <w:tr w:rsidR="00626A14" w:rsidTr="00626A14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Способы конструирования симметричных форм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</w:rPr>
              <w:t>;</w:t>
            </w:r>
          </w:p>
        </w:tc>
      </w:tr>
    </w:tbl>
    <w:p w:rsidR="004E4354" w:rsidRDefault="004E4354">
      <w:pPr>
        <w:autoSpaceDE w:val="0"/>
        <w:autoSpaceDN w:val="0"/>
        <w:spacing w:after="0" w:line="14" w:lineRule="exact"/>
      </w:pPr>
    </w:p>
    <w:p w:rsidR="004E4354" w:rsidRDefault="004E4354">
      <w:pPr>
        <w:sectPr w:rsidR="004E4354" w:rsidSect="000A0664">
          <w:pgSz w:w="11900" w:h="16840"/>
          <w:pgMar w:top="284" w:right="650" w:bottom="704" w:left="666" w:header="720" w:footer="720" w:gutter="0"/>
          <w:cols w:space="720"/>
          <w:docGrid w:linePitch="360"/>
        </w:sectPr>
      </w:pPr>
    </w:p>
    <w:p w:rsidR="004E4354" w:rsidRDefault="004E4354">
      <w:pPr>
        <w:autoSpaceDE w:val="0"/>
        <w:autoSpaceDN w:val="0"/>
        <w:spacing w:after="66" w:line="220" w:lineRule="exact"/>
      </w:pPr>
    </w:p>
    <w:tbl>
      <w:tblPr>
        <w:tblW w:w="10914" w:type="dxa"/>
        <w:tblInd w:w="6" w:type="dxa"/>
        <w:tblLayout w:type="fixed"/>
        <w:tblLook w:val="04A0"/>
      </w:tblPr>
      <w:tblGrid>
        <w:gridCol w:w="504"/>
        <w:gridCol w:w="3146"/>
        <w:gridCol w:w="732"/>
        <w:gridCol w:w="1004"/>
        <w:gridCol w:w="1276"/>
        <w:gridCol w:w="1417"/>
        <w:gridCol w:w="1276"/>
        <w:gridCol w:w="1559"/>
      </w:tblGrid>
      <w:tr w:rsidR="00626A14" w:rsidRPr="00626A14" w:rsidTr="00626A1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различных материалов по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простейшему чертежу или эскизу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626A14" w:rsidRPr="00626A14" w:rsidTr="00626A14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626A14" w:rsidRPr="00626A14" w:rsidTr="00626A1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Подвижное  соединение деталей конструкции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626A14" w:rsidRPr="00626A14" w:rsidTr="00626A14">
        <w:trPr>
          <w:trHeight w:hRule="exact" w:val="1166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Внесение элементарных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конструктивных изменений в изделие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626A14" w:rsidRPr="00626A14" w:rsidTr="00626A1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Внесение элементарных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конструктивных изменений в изделие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626A14" w:rsidRPr="00626A14" w:rsidTr="00626A14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81" w:lineRule="auto"/>
              <w:ind w:left="72" w:right="432"/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Демонстрация учителем готовых материалов на информационных </w:t>
            </w:r>
            <w:r w:rsidRPr="00353DF6">
              <w:rPr>
                <w:lang w:val="ru-RU"/>
              </w:rPr>
              <w:br/>
            </w: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носителях.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626A14" w:rsidRPr="00626A14" w:rsidTr="00626A1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Поиск информации.</w:t>
            </w:r>
          </w:p>
          <w:p w:rsidR="00626A14" w:rsidRPr="00353DF6" w:rsidRDefault="00626A14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Интернет как источник информации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626A14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4"/>
                <w:szCs w:val="24"/>
              </w:rPr>
            </w:pPr>
            <w:proofErr w:type="spellStart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  <w:r w:rsidRPr="00626A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626A14" w:rsidTr="00626A14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Pr="00353DF6" w:rsidRDefault="00626A1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53DF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A14" w:rsidRDefault="00626A14"/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26A14" w:rsidRDefault="00626A14"/>
        </w:tc>
      </w:tr>
    </w:tbl>
    <w:p w:rsidR="004E4354" w:rsidRDefault="004E4354">
      <w:pPr>
        <w:rPr>
          <w:lang w:val="ru-RU"/>
        </w:rPr>
      </w:pPr>
    </w:p>
    <w:p w:rsidR="007C1D5D" w:rsidRPr="007C1D5D" w:rsidRDefault="007C1D5D">
      <w:pPr>
        <w:rPr>
          <w:lang w:val="ru-RU"/>
        </w:rPr>
        <w:sectPr w:rsidR="007C1D5D" w:rsidRPr="007C1D5D" w:rsidSect="000A0664">
          <w:pgSz w:w="11900" w:h="16840"/>
          <w:pgMar w:top="284" w:right="650" w:bottom="1440" w:left="666" w:header="720" w:footer="720" w:gutter="0"/>
          <w:cols w:space="720"/>
          <w:docGrid w:linePitch="360"/>
        </w:sectPr>
      </w:pPr>
    </w:p>
    <w:p w:rsidR="004E4354" w:rsidRPr="007C1D5D" w:rsidRDefault="00353DF6">
      <w:pPr>
        <w:autoSpaceDE w:val="0"/>
        <w:autoSpaceDN w:val="0"/>
        <w:spacing w:after="0" w:line="230" w:lineRule="auto"/>
        <w:rPr>
          <w:lang w:val="ru-RU"/>
        </w:rPr>
      </w:pPr>
      <w:r w:rsidRPr="007C1D5D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4E4354" w:rsidRPr="007C1D5D" w:rsidRDefault="00353DF6">
      <w:pPr>
        <w:autoSpaceDE w:val="0"/>
        <w:autoSpaceDN w:val="0"/>
        <w:spacing w:before="346" w:after="0" w:line="230" w:lineRule="auto"/>
        <w:rPr>
          <w:lang w:val="ru-RU"/>
        </w:rPr>
      </w:pPr>
      <w:r w:rsidRPr="007C1D5D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4E4354" w:rsidRPr="00353DF6" w:rsidRDefault="00353DF6">
      <w:pPr>
        <w:autoSpaceDE w:val="0"/>
        <w:autoSpaceDN w:val="0"/>
        <w:spacing w:before="166" w:after="0" w:line="281" w:lineRule="auto"/>
        <w:ind w:right="144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Технология, 2 класс/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Общество с ограниченной ответственностью «Издательский центр ВЕНТАНА-ГРАФ»; Акционерное общество «Издательство Просвещение»;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Акционерное общество</w:t>
      </w: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здательство «Просвещение»;; </w:t>
      </w:r>
    </w:p>
    <w:p w:rsidR="004E4354" w:rsidRPr="00353DF6" w:rsidRDefault="00353DF6">
      <w:pPr>
        <w:autoSpaceDE w:val="0"/>
        <w:autoSpaceDN w:val="0"/>
        <w:spacing w:before="262" w:after="0" w:line="230" w:lineRule="auto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4E4354" w:rsidRPr="00353DF6" w:rsidRDefault="00353DF6">
      <w:pPr>
        <w:autoSpaceDE w:val="0"/>
        <w:autoSpaceDN w:val="0"/>
        <w:spacing w:before="168" w:after="0" w:line="230" w:lineRule="auto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2 класс. Методическое пособие с поурочными разработками. </w:t>
      </w:r>
      <w:proofErr w:type="spell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Зуева Т.</w:t>
      </w: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proofErr w:type="gramEnd"/>
    </w:p>
    <w:p w:rsidR="004E4354" w:rsidRPr="00353DF6" w:rsidRDefault="00353DF6">
      <w:pPr>
        <w:autoSpaceDE w:val="0"/>
        <w:autoSpaceDN w:val="0"/>
        <w:spacing w:before="264" w:after="0" w:line="230" w:lineRule="auto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4E4354" w:rsidRDefault="00353DF6" w:rsidP="007C1D5D">
      <w:pPr>
        <w:autoSpaceDE w:val="0"/>
        <w:autoSpaceDN w:val="0"/>
        <w:spacing w:before="166" w:after="0" w:line="283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/8/2/ </w:t>
      </w:r>
      <w:r w:rsidRPr="00353DF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mob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353DF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/ - Сеть творческих учителей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pedagogika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/ -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-педагогика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debryansk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lpsch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/ - Информационно-методический сайт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lib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homelinux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/ -огромное количество книг по различным предметам в формате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Djvuhttp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iearn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spb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 - русская страница международной образовательной сети 1*ЕАКМ (десятки стран участвуют в международных проектах) </w:t>
      </w:r>
    </w:p>
    <w:p w:rsidR="007C1D5D" w:rsidRDefault="007C1D5D" w:rsidP="007C1D5D">
      <w:pPr>
        <w:autoSpaceDE w:val="0"/>
        <w:autoSpaceDN w:val="0"/>
        <w:spacing w:before="166" w:after="0" w:line="283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C1D5D" w:rsidRPr="00353DF6" w:rsidRDefault="007C1D5D" w:rsidP="007C1D5D">
      <w:pPr>
        <w:autoSpaceDE w:val="0"/>
        <w:autoSpaceDN w:val="0"/>
        <w:spacing w:after="0" w:line="230" w:lineRule="auto"/>
        <w:ind w:right="-22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7C1D5D" w:rsidRPr="00353DF6" w:rsidRDefault="007C1D5D" w:rsidP="007C1D5D">
      <w:pPr>
        <w:autoSpaceDE w:val="0"/>
        <w:autoSpaceDN w:val="0"/>
        <w:spacing w:before="346" w:after="0" w:line="230" w:lineRule="auto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7C1D5D" w:rsidRPr="00353DF6" w:rsidRDefault="007C1D5D" w:rsidP="007C1D5D">
      <w:pPr>
        <w:autoSpaceDE w:val="0"/>
        <w:autoSpaceDN w:val="0"/>
        <w:spacing w:before="166" w:after="0" w:line="281" w:lineRule="auto"/>
        <w:ind w:right="42"/>
        <w:jc w:val="both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Демонстрационный материал, электронные тесты, интерактивные модели, красочные иллюстрации, готовые разработки, тренажеры и другие учебно-методические материалы, содержащиеся в ресурсах раздела, помогут учителям подготовить и провести интересные, познавательные, яркие занятия, а ученикам — выполнить исследовательские проекты или другие виды самостоятельных работ. </w:t>
      </w:r>
    </w:p>
    <w:p w:rsidR="007C1D5D" w:rsidRPr="00353DF6" w:rsidRDefault="007C1D5D" w:rsidP="007C1D5D">
      <w:pPr>
        <w:autoSpaceDE w:val="0"/>
        <w:autoSpaceDN w:val="0"/>
        <w:spacing w:before="70" w:after="0" w:line="262" w:lineRule="auto"/>
        <w:ind w:right="42"/>
        <w:jc w:val="both"/>
        <w:rPr>
          <w:lang w:val="ru-RU"/>
        </w:rPr>
      </w:pPr>
      <w:proofErr w:type="gramStart"/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Цветная бумага, текстиль, пластилин, цветной картон, клей, ножницы, чертёжные инструменты, проволока, нитки - мулине, швейная игла.</w:t>
      </w:r>
      <w:proofErr w:type="gramEnd"/>
    </w:p>
    <w:p w:rsidR="007C1D5D" w:rsidRPr="00353DF6" w:rsidRDefault="007C1D5D" w:rsidP="007C1D5D">
      <w:pPr>
        <w:autoSpaceDE w:val="0"/>
        <w:autoSpaceDN w:val="0"/>
        <w:spacing w:before="264" w:after="0" w:line="230" w:lineRule="auto"/>
        <w:ind w:right="-873"/>
        <w:rPr>
          <w:lang w:val="ru-RU"/>
        </w:rPr>
      </w:pPr>
      <w:r w:rsidRPr="00353DF6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РАБОТ, ДЕМОНСТРАЦИЙ</w:t>
      </w:r>
    </w:p>
    <w:p w:rsidR="00353DF6" w:rsidRPr="00353DF6" w:rsidRDefault="007C1D5D" w:rsidP="007C1D5D">
      <w:pPr>
        <w:autoSpaceDE w:val="0"/>
        <w:autoSpaceDN w:val="0"/>
        <w:spacing w:before="168" w:after="0" w:line="262" w:lineRule="auto"/>
        <w:ind w:right="6912"/>
        <w:rPr>
          <w:lang w:val="ru-RU"/>
        </w:rPr>
      </w:pP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 с выходом в Интернет </w:t>
      </w:r>
      <w:r w:rsidRPr="00353DF6">
        <w:rPr>
          <w:lang w:val="ru-RU"/>
        </w:rPr>
        <w:br/>
      </w:r>
      <w:r w:rsidRPr="00353DF6">
        <w:rPr>
          <w:rFonts w:ascii="Times New Roman" w:eastAsia="Times New Roman" w:hAnsi="Times New Roman"/>
          <w:color w:val="000000"/>
          <w:sz w:val="24"/>
          <w:lang w:val="ru-RU"/>
        </w:rPr>
        <w:t>Проектор, экран</w:t>
      </w:r>
    </w:p>
    <w:sectPr w:rsidR="00353DF6" w:rsidRPr="00353DF6" w:rsidSect="007C1D5D">
      <w:pgSz w:w="11900" w:h="16840"/>
      <w:pgMar w:top="1440" w:right="84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8E3B98"/>
    <w:multiLevelType w:val="hybridMultilevel"/>
    <w:tmpl w:val="DAA0C2EA"/>
    <w:lvl w:ilvl="0" w:tplc="8A2E77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A0664"/>
    <w:rsid w:val="0015074B"/>
    <w:rsid w:val="00214379"/>
    <w:rsid w:val="0023209D"/>
    <w:rsid w:val="0029639D"/>
    <w:rsid w:val="002D3AD3"/>
    <w:rsid w:val="00326F90"/>
    <w:rsid w:val="00327102"/>
    <w:rsid w:val="00353DF6"/>
    <w:rsid w:val="003C774D"/>
    <w:rsid w:val="0047154A"/>
    <w:rsid w:val="00472040"/>
    <w:rsid w:val="004E4354"/>
    <w:rsid w:val="005662AA"/>
    <w:rsid w:val="005B32DB"/>
    <w:rsid w:val="00626A14"/>
    <w:rsid w:val="00637455"/>
    <w:rsid w:val="0069546C"/>
    <w:rsid w:val="00743E4B"/>
    <w:rsid w:val="00774939"/>
    <w:rsid w:val="007C1D5D"/>
    <w:rsid w:val="00AA1D8D"/>
    <w:rsid w:val="00B351D3"/>
    <w:rsid w:val="00B47730"/>
    <w:rsid w:val="00CB0664"/>
    <w:rsid w:val="00D107FE"/>
    <w:rsid w:val="00D32693"/>
    <w:rsid w:val="00D63685"/>
    <w:rsid w:val="00E51081"/>
    <w:rsid w:val="00FB3D4A"/>
    <w:rsid w:val="00FC693F"/>
    <w:rsid w:val="00FF1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F1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F1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F1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F14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343913-C592-428E-BCFC-65750BC3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7762</Words>
  <Characters>44248</Characters>
  <Application>Microsoft Office Word</Application>
  <DocSecurity>0</DocSecurity>
  <Lines>368</Lines>
  <Paragraphs>103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   </vt:lpstr>
      <vt:lpstr/>
    </vt:vector>
  </TitlesOfParts>
  <Company/>
  <LinksUpToDate>false</LinksUpToDate>
  <CharactersWithSpaces>51907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!</cp:lastModifiedBy>
  <cp:revision>8</cp:revision>
  <cp:lastPrinted>2022-12-28T05:17:00Z</cp:lastPrinted>
  <dcterms:created xsi:type="dcterms:W3CDTF">2022-11-13T23:41:00Z</dcterms:created>
  <dcterms:modified xsi:type="dcterms:W3CDTF">2023-01-10T05:46:00Z</dcterms:modified>
</cp:coreProperties>
</file>